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E8FF711" w14:textId="77777777" w:rsidR="003000C2" w:rsidRDefault="009B0635">
      <w:pPr>
        <w:pBdr>
          <w:bottom w:val="dotted" w:sz="18" w:space="1" w:color="000000"/>
        </w:pBdr>
        <w:rPr>
          <w:rFonts w:ascii="Roboto Slab" w:eastAsia="Roboto Slab" w:hAnsi="Roboto Slab" w:cs="Roboto Slab"/>
          <w:b/>
          <w:color w:val="000000"/>
          <w:sz w:val="32"/>
          <w:szCs w:val="32"/>
        </w:rPr>
      </w:pPr>
      <w:r>
        <w:rPr>
          <w:rFonts w:ascii="Roboto Slab" w:eastAsia="Roboto Slab" w:hAnsi="Roboto Slab" w:cs="Roboto Slab"/>
          <w:b/>
          <w:color w:val="000000"/>
          <w:sz w:val="32"/>
          <w:szCs w:val="32"/>
        </w:rPr>
        <w:t xml:space="preserve">Veterinary Release Form </w:t>
      </w:r>
      <w:r>
        <w:rPr>
          <w:rFonts w:ascii="Roboto Slab" w:eastAsia="Roboto Slab" w:hAnsi="Roboto Slab" w:cs="Roboto Slab"/>
          <w:b/>
          <w:color w:val="000000"/>
          <w:sz w:val="20"/>
          <w:szCs w:val="20"/>
        </w:rPr>
        <w:t>DC</w:t>
      </w:r>
    </w:p>
    <w:p w14:paraId="3406279C" w14:textId="77777777" w:rsidR="003000C2" w:rsidRDefault="009B0635">
      <w:pPr>
        <w:spacing w:before="120" w:after="120"/>
        <w:rPr>
          <w:rFonts w:ascii="Avenir" w:eastAsia="Avenir" w:hAnsi="Avenir" w:cs="Avenir"/>
          <w:sz w:val="21"/>
          <w:szCs w:val="21"/>
        </w:rPr>
      </w:pPr>
      <w:r>
        <w:rPr>
          <w:rFonts w:ascii="Avenir" w:eastAsia="Avenir" w:hAnsi="Avenir" w:cs="Avenir"/>
          <w:b/>
          <w:sz w:val="21"/>
          <w:szCs w:val="21"/>
        </w:rPr>
        <w:t>For and on behalf of Pet Owner</w:t>
      </w:r>
    </w:p>
    <w:tbl>
      <w:tblPr>
        <w:tblStyle w:val="a"/>
        <w:tblW w:w="8620" w:type="dxa"/>
        <w:tblBorders>
          <w:top w:val="single" w:sz="8" w:space="0" w:color="D9D9D9"/>
          <w:left w:val="single" w:sz="8" w:space="0" w:color="D9D9D9"/>
          <w:bottom w:val="single" w:sz="8" w:space="0" w:color="D9D9D9"/>
          <w:right w:val="single" w:sz="8" w:space="0" w:color="D9D9D9"/>
          <w:insideH w:val="single" w:sz="8" w:space="0" w:color="D9D9D9"/>
          <w:insideV w:val="single" w:sz="8" w:space="0" w:color="D9D9D9"/>
        </w:tblBorders>
        <w:tblLayout w:type="fixed"/>
        <w:tblLook w:val="0400" w:firstRow="0" w:lastRow="0" w:firstColumn="0" w:lastColumn="0" w:noHBand="0" w:noVBand="1"/>
      </w:tblPr>
      <w:tblGrid>
        <w:gridCol w:w="3190"/>
        <w:gridCol w:w="5430"/>
      </w:tblGrid>
      <w:tr w:rsidR="003000C2" w14:paraId="2C9E9299" w14:textId="77777777">
        <w:tc>
          <w:tcPr>
            <w:tcW w:w="3190" w:type="dxa"/>
          </w:tcPr>
          <w:p w14:paraId="6B2A5CBE" w14:textId="77777777" w:rsidR="003000C2" w:rsidRDefault="009B0635">
            <w:pPr>
              <w:spacing w:before="120" w:after="120" w:line="276" w:lineRule="auto"/>
              <w:rPr>
                <w:rFonts w:ascii="Avenir" w:eastAsia="Avenir" w:hAnsi="Avenir" w:cs="Avenir"/>
              </w:rPr>
            </w:pPr>
            <w:r>
              <w:rPr>
                <w:rFonts w:ascii="Avenir" w:eastAsia="Avenir" w:hAnsi="Avenir" w:cs="Avenir"/>
              </w:rPr>
              <w:t>Client Name</w:t>
            </w:r>
          </w:p>
        </w:tc>
        <w:tc>
          <w:tcPr>
            <w:tcW w:w="5430" w:type="dxa"/>
          </w:tcPr>
          <w:p w14:paraId="5334D364" w14:textId="77777777" w:rsidR="003000C2" w:rsidRDefault="003000C2">
            <w:pPr>
              <w:spacing w:before="120" w:after="120" w:line="276" w:lineRule="auto"/>
              <w:rPr>
                <w:rFonts w:ascii="Avenir" w:eastAsia="Avenir" w:hAnsi="Avenir" w:cs="Avenir"/>
              </w:rPr>
            </w:pPr>
          </w:p>
        </w:tc>
      </w:tr>
      <w:tr w:rsidR="003000C2" w14:paraId="64C1DF6E" w14:textId="77777777">
        <w:tc>
          <w:tcPr>
            <w:tcW w:w="3190" w:type="dxa"/>
          </w:tcPr>
          <w:p w14:paraId="5A6AC74E" w14:textId="77777777" w:rsidR="003000C2" w:rsidRDefault="009B0635">
            <w:pPr>
              <w:spacing w:before="120" w:after="120" w:line="276" w:lineRule="auto"/>
              <w:rPr>
                <w:rFonts w:ascii="Avenir" w:eastAsia="Avenir" w:hAnsi="Avenir" w:cs="Avenir"/>
              </w:rPr>
            </w:pPr>
            <w:r>
              <w:rPr>
                <w:rFonts w:ascii="Avenir" w:eastAsia="Avenir" w:hAnsi="Avenir" w:cs="Avenir"/>
              </w:rPr>
              <w:t>Pet Name</w:t>
            </w:r>
          </w:p>
        </w:tc>
        <w:tc>
          <w:tcPr>
            <w:tcW w:w="5430" w:type="dxa"/>
          </w:tcPr>
          <w:p w14:paraId="4D6CDF5D" w14:textId="77777777" w:rsidR="003000C2" w:rsidRDefault="003000C2">
            <w:pPr>
              <w:spacing w:before="120" w:after="120" w:line="276" w:lineRule="auto"/>
              <w:rPr>
                <w:rFonts w:ascii="Avenir" w:eastAsia="Avenir" w:hAnsi="Avenir" w:cs="Avenir"/>
              </w:rPr>
            </w:pPr>
          </w:p>
        </w:tc>
      </w:tr>
      <w:tr w:rsidR="003000C2" w14:paraId="1985DD9F" w14:textId="77777777">
        <w:tc>
          <w:tcPr>
            <w:tcW w:w="3190" w:type="dxa"/>
          </w:tcPr>
          <w:p w14:paraId="7CA56755" w14:textId="77777777" w:rsidR="003000C2" w:rsidRDefault="009B0635">
            <w:pPr>
              <w:spacing w:before="120" w:after="120" w:line="276" w:lineRule="auto"/>
              <w:rPr>
                <w:rFonts w:ascii="Avenir" w:eastAsia="Avenir" w:hAnsi="Avenir" w:cs="Avenir"/>
              </w:rPr>
            </w:pPr>
            <w:r>
              <w:rPr>
                <w:rFonts w:ascii="Avenir" w:eastAsia="Avenir" w:hAnsi="Avenir" w:cs="Avenir"/>
              </w:rPr>
              <w:t>Species/Breed/Type</w:t>
            </w:r>
          </w:p>
        </w:tc>
        <w:tc>
          <w:tcPr>
            <w:tcW w:w="5430" w:type="dxa"/>
          </w:tcPr>
          <w:p w14:paraId="707A290D" w14:textId="77777777" w:rsidR="003000C2" w:rsidRDefault="003000C2">
            <w:pPr>
              <w:spacing w:before="120" w:after="120" w:line="276" w:lineRule="auto"/>
              <w:rPr>
                <w:rFonts w:ascii="Avenir" w:eastAsia="Avenir" w:hAnsi="Avenir" w:cs="Avenir"/>
              </w:rPr>
            </w:pPr>
          </w:p>
        </w:tc>
      </w:tr>
      <w:tr w:rsidR="003000C2" w14:paraId="63C0D487" w14:textId="77777777">
        <w:tc>
          <w:tcPr>
            <w:tcW w:w="3190" w:type="dxa"/>
          </w:tcPr>
          <w:p w14:paraId="3F93E704" w14:textId="77777777" w:rsidR="003000C2" w:rsidRDefault="009B0635">
            <w:pPr>
              <w:spacing w:before="120" w:after="120" w:line="276" w:lineRule="auto"/>
              <w:rPr>
                <w:rFonts w:ascii="Avenir" w:eastAsia="Avenir" w:hAnsi="Avenir" w:cs="Avenir"/>
              </w:rPr>
            </w:pPr>
            <w:r>
              <w:rPr>
                <w:rFonts w:ascii="Avenir" w:eastAsia="Avenir" w:hAnsi="Avenir" w:cs="Avenir"/>
              </w:rPr>
              <w:t>Date of Birth / Age (Pet)</w:t>
            </w:r>
          </w:p>
        </w:tc>
        <w:tc>
          <w:tcPr>
            <w:tcW w:w="5430" w:type="dxa"/>
          </w:tcPr>
          <w:p w14:paraId="28125E85" w14:textId="77777777" w:rsidR="003000C2" w:rsidRDefault="003000C2">
            <w:pPr>
              <w:spacing w:before="120" w:after="120" w:line="276" w:lineRule="auto"/>
              <w:rPr>
                <w:rFonts w:ascii="Avenir" w:eastAsia="Avenir" w:hAnsi="Avenir" w:cs="Avenir"/>
              </w:rPr>
            </w:pPr>
          </w:p>
        </w:tc>
      </w:tr>
      <w:tr w:rsidR="003000C2" w14:paraId="22B6D7ED" w14:textId="77777777">
        <w:tc>
          <w:tcPr>
            <w:tcW w:w="3190" w:type="dxa"/>
            <w:vAlign w:val="center"/>
          </w:tcPr>
          <w:p w14:paraId="77A6326E" w14:textId="77777777" w:rsidR="003000C2" w:rsidRDefault="003000C2">
            <w:pPr>
              <w:spacing w:before="120" w:after="120" w:line="276" w:lineRule="auto"/>
              <w:rPr>
                <w:rFonts w:ascii="Avenir" w:eastAsia="Avenir" w:hAnsi="Avenir" w:cs="Avenir"/>
              </w:rPr>
            </w:pPr>
          </w:p>
          <w:p w14:paraId="3DE99BAC" w14:textId="77777777" w:rsidR="003000C2" w:rsidRDefault="009B0635">
            <w:pPr>
              <w:spacing w:before="120" w:after="120" w:line="276" w:lineRule="auto"/>
              <w:rPr>
                <w:rFonts w:ascii="Avenir" w:eastAsia="Avenir" w:hAnsi="Avenir" w:cs="Avenir"/>
              </w:rPr>
            </w:pPr>
            <w:r>
              <w:rPr>
                <w:rFonts w:ascii="Avenir" w:eastAsia="Avenir" w:hAnsi="Avenir" w:cs="Avenir"/>
              </w:rPr>
              <w:t>Known Medical Conditions</w:t>
            </w:r>
          </w:p>
          <w:p w14:paraId="4605FD1C" w14:textId="77777777" w:rsidR="003000C2" w:rsidRDefault="003000C2">
            <w:pPr>
              <w:spacing w:before="120" w:after="120" w:line="276" w:lineRule="auto"/>
              <w:rPr>
                <w:rFonts w:ascii="Avenir" w:eastAsia="Avenir" w:hAnsi="Avenir" w:cs="Avenir"/>
              </w:rPr>
            </w:pPr>
          </w:p>
        </w:tc>
        <w:tc>
          <w:tcPr>
            <w:tcW w:w="5430" w:type="dxa"/>
          </w:tcPr>
          <w:p w14:paraId="6ECBFD07" w14:textId="77777777" w:rsidR="003000C2" w:rsidRDefault="003000C2">
            <w:pPr>
              <w:spacing w:before="120" w:after="120" w:line="276" w:lineRule="auto"/>
              <w:rPr>
                <w:rFonts w:ascii="Avenir" w:eastAsia="Avenir" w:hAnsi="Avenir" w:cs="Avenir"/>
              </w:rPr>
            </w:pPr>
          </w:p>
        </w:tc>
      </w:tr>
      <w:tr w:rsidR="003000C2" w14:paraId="41CBF985" w14:textId="77777777">
        <w:tc>
          <w:tcPr>
            <w:tcW w:w="3190" w:type="dxa"/>
          </w:tcPr>
          <w:p w14:paraId="5B86659B" w14:textId="77777777" w:rsidR="003000C2" w:rsidRDefault="009B0635">
            <w:pPr>
              <w:spacing w:before="120" w:after="120" w:line="276" w:lineRule="auto"/>
              <w:rPr>
                <w:rFonts w:ascii="Avenir" w:eastAsia="Avenir" w:hAnsi="Avenir" w:cs="Avenir"/>
              </w:rPr>
            </w:pPr>
            <w:r>
              <w:rPr>
                <w:rFonts w:ascii="Avenir" w:eastAsia="Avenir" w:hAnsi="Avenir" w:cs="Avenir"/>
              </w:rPr>
              <w:t>Veterinary Practice Name</w:t>
            </w:r>
          </w:p>
        </w:tc>
        <w:tc>
          <w:tcPr>
            <w:tcW w:w="5430" w:type="dxa"/>
          </w:tcPr>
          <w:p w14:paraId="4DF4C23A" w14:textId="77777777" w:rsidR="003000C2" w:rsidRDefault="003000C2">
            <w:pPr>
              <w:spacing w:before="120" w:after="120" w:line="276" w:lineRule="auto"/>
              <w:rPr>
                <w:rFonts w:ascii="Avenir" w:eastAsia="Avenir" w:hAnsi="Avenir" w:cs="Avenir"/>
              </w:rPr>
            </w:pPr>
          </w:p>
        </w:tc>
      </w:tr>
      <w:tr w:rsidR="003000C2" w14:paraId="05BABD56" w14:textId="77777777">
        <w:tc>
          <w:tcPr>
            <w:tcW w:w="3190" w:type="dxa"/>
          </w:tcPr>
          <w:p w14:paraId="493043F9" w14:textId="77777777" w:rsidR="003000C2" w:rsidRDefault="009B0635">
            <w:pPr>
              <w:spacing w:before="120" w:after="120" w:line="276" w:lineRule="auto"/>
              <w:rPr>
                <w:rFonts w:ascii="Avenir" w:eastAsia="Avenir" w:hAnsi="Avenir" w:cs="Avenir"/>
              </w:rPr>
            </w:pPr>
            <w:r>
              <w:rPr>
                <w:rFonts w:ascii="Avenir" w:eastAsia="Avenir" w:hAnsi="Avenir" w:cs="Avenir"/>
              </w:rPr>
              <w:t>Vet Address</w:t>
            </w:r>
          </w:p>
        </w:tc>
        <w:tc>
          <w:tcPr>
            <w:tcW w:w="5430" w:type="dxa"/>
          </w:tcPr>
          <w:p w14:paraId="5BAC8D6F" w14:textId="77777777" w:rsidR="003000C2" w:rsidRDefault="003000C2">
            <w:pPr>
              <w:spacing w:before="120" w:after="120" w:line="276" w:lineRule="auto"/>
              <w:rPr>
                <w:rFonts w:ascii="Avenir" w:eastAsia="Avenir" w:hAnsi="Avenir" w:cs="Avenir"/>
              </w:rPr>
            </w:pPr>
          </w:p>
        </w:tc>
      </w:tr>
      <w:tr w:rsidR="003000C2" w14:paraId="1D7DE2EF" w14:textId="77777777">
        <w:tc>
          <w:tcPr>
            <w:tcW w:w="8620" w:type="dxa"/>
            <w:gridSpan w:val="2"/>
          </w:tcPr>
          <w:p w14:paraId="67FE2FD5" w14:textId="77777777" w:rsidR="003000C2" w:rsidRDefault="003000C2">
            <w:pPr>
              <w:spacing w:before="120" w:after="120" w:line="276" w:lineRule="auto"/>
              <w:rPr>
                <w:rFonts w:ascii="Avenir" w:eastAsia="Avenir" w:hAnsi="Avenir" w:cs="Avenir"/>
              </w:rPr>
            </w:pPr>
          </w:p>
        </w:tc>
      </w:tr>
      <w:tr w:rsidR="003000C2" w14:paraId="685701B0" w14:textId="77777777">
        <w:tc>
          <w:tcPr>
            <w:tcW w:w="3190" w:type="dxa"/>
          </w:tcPr>
          <w:p w14:paraId="0177BB87" w14:textId="77777777" w:rsidR="003000C2" w:rsidRDefault="009B0635">
            <w:pPr>
              <w:spacing w:before="120" w:after="120" w:line="276" w:lineRule="auto"/>
              <w:rPr>
                <w:rFonts w:ascii="Avenir" w:eastAsia="Avenir" w:hAnsi="Avenir" w:cs="Avenir"/>
              </w:rPr>
            </w:pPr>
            <w:r>
              <w:rPr>
                <w:rFonts w:ascii="Avenir" w:eastAsia="Avenir" w:hAnsi="Avenir" w:cs="Avenir"/>
              </w:rPr>
              <w:t>Vet Phone</w:t>
            </w:r>
          </w:p>
        </w:tc>
        <w:tc>
          <w:tcPr>
            <w:tcW w:w="5430" w:type="dxa"/>
          </w:tcPr>
          <w:p w14:paraId="6961CF35" w14:textId="77777777" w:rsidR="003000C2" w:rsidRDefault="003000C2">
            <w:pPr>
              <w:spacing w:before="120" w:after="120" w:line="276" w:lineRule="auto"/>
              <w:rPr>
                <w:rFonts w:ascii="Avenir" w:eastAsia="Avenir" w:hAnsi="Avenir" w:cs="Avenir"/>
              </w:rPr>
            </w:pPr>
          </w:p>
        </w:tc>
      </w:tr>
      <w:tr w:rsidR="003000C2" w14:paraId="155F78C5" w14:textId="77777777">
        <w:tc>
          <w:tcPr>
            <w:tcW w:w="3190" w:type="dxa"/>
            <w:vAlign w:val="center"/>
          </w:tcPr>
          <w:p w14:paraId="6CE8B5A5" w14:textId="77777777" w:rsidR="003000C2" w:rsidRDefault="009B0635">
            <w:pPr>
              <w:spacing w:before="120" w:after="120" w:line="276" w:lineRule="auto"/>
              <w:rPr>
                <w:rFonts w:ascii="Avenir" w:eastAsia="Avenir" w:hAnsi="Avenir" w:cs="Avenir"/>
              </w:rPr>
            </w:pPr>
            <w:r>
              <w:rPr>
                <w:rFonts w:ascii="Avenir" w:eastAsia="Avenir" w:hAnsi="Avenir" w:cs="Avenir"/>
              </w:rPr>
              <w:t>Out-of-Hours Vet (if different)</w:t>
            </w:r>
          </w:p>
        </w:tc>
        <w:tc>
          <w:tcPr>
            <w:tcW w:w="5430" w:type="dxa"/>
          </w:tcPr>
          <w:p w14:paraId="368D6CAF" w14:textId="77777777" w:rsidR="003000C2" w:rsidRDefault="003000C2">
            <w:pPr>
              <w:spacing w:before="120" w:after="120" w:line="276" w:lineRule="auto"/>
              <w:rPr>
                <w:rFonts w:ascii="Avenir" w:eastAsia="Avenir" w:hAnsi="Avenir" w:cs="Avenir"/>
              </w:rPr>
            </w:pPr>
          </w:p>
          <w:p w14:paraId="6A8F4539" w14:textId="77777777" w:rsidR="003000C2" w:rsidRDefault="003000C2">
            <w:pPr>
              <w:spacing w:before="120" w:after="120" w:line="276" w:lineRule="auto"/>
              <w:rPr>
                <w:rFonts w:ascii="Avenir" w:eastAsia="Avenir" w:hAnsi="Avenir" w:cs="Avenir"/>
              </w:rPr>
            </w:pPr>
          </w:p>
        </w:tc>
      </w:tr>
    </w:tbl>
    <w:p w14:paraId="0AA8E7F9" w14:textId="77777777" w:rsidR="003000C2" w:rsidRDefault="003000C2">
      <w:pPr>
        <w:spacing w:before="120" w:after="120" w:line="240" w:lineRule="auto"/>
        <w:rPr>
          <w:rFonts w:ascii="Arial" w:eastAsia="Arial" w:hAnsi="Arial" w:cs="Arial"/>
        </w:rPr>
      </w:pPr>
    </w:p>
    <w:p w14:paraId="0CD7FD19" w14:textId="77777777" w:rsidR="003000C2" w:rsidRDefault="009B0635">
      <w:pPr>
        <w:pStyle w:val="Heading1"/>
        <w:spacing w:before="120" w:after="120"/>
        <w:rPr>
          <w:rFonts w:ascii="Avenir" w:eastAsia="Avenir" w:hAnsi="Avenir" w:cs="Avenir"/>
          <w:color w:val="000000"/>
          <w:sz w:val="22"/>
          <w:szCs w:val="22"/>
        </w:rPr>
      </w:pPr>
      <w:r>
        <w:rPr>
          <w:rFonts w:ascii="Avenir" w:eastAsia="Avenir" w:hAnsi="Avenir" w:cs="Avenir"/>
          <w:color w:val="000000"/>
          <w:sz w:val="22"/>
          <w:szCs w:val="22"/>
        </w:rPr>
        <w:t>Emergency Consent</w:t>
      </w:r>
    </w:p>
    <w:p w14:paraId="5515600D" w14:textId="77777777" w:rsidR="003000C2" w:rsidRDefault="009B0635">
      <w:pPr>
        <w:pBdr>
          <w:top w:val="nil"/>
          <w:left w:val="nil"/>
          <w:bottom w:val="nil"/>
          <w:right w:val="nil"/>
          <w:between w:val="nil"/>
        </w:pBdr>
        <w:spacing w:before="120" w:after="120"/>
        <w:rPr>
          <w:rFonts w:ascii="Quattrocento Sans" w:eastAsia="Quattrocento Sans" w:hAnsi="Quattrocento Sans" w:cs="Quattrocento Sans"/>
          <w:color w:val="000000"/>
        </w:rPr>
      </w:pPr>
      <w:sdt>
        <w:sdtPr>
          <w:tag w:val="goog_rdk_0"/>
          <w:id w:val="1881134523"/>
        </w:sdtPr>
        <w:sdtEndPr/>
        <w:sdtContent>
          <w:r>
            <w:rPr>
              <w:rFonts w:ascii="Arial Unicode MS" w:eastAsia="Arial Unicode MS" w:hAnsi="Arial Unicode MS" w:cs="Arial Unicode MS"/>
              <w:color w:val="000000"/>
            </w:rPr>
            <w:t>☐</w:t>
          </w:r>
        </w:sdtContent>
      </w:sdt>
      <w:r>
        <w:rPr>
          <w:rFonts w:ascii="Avenir" w:eastAsia="Avenir" w:hAnsi="Avenir" w:cs="Avenir"/>
          <w:color w:val="000000"/>
        </w:rPr>
        <w:t xml:space="preserve"> I authorise </w:t>
      </w:r>
      <w:r>
        <w:rPr>
          <w:rFonts w:ascii="Avenir" w:eastAsia="Avenir" w:hAnsi="Avenir" w:cs="Avenir"/>
        </w:rPr>
        <w:t xml:space="preserve">Doggy Day Academy </w:t>
      </w:r>
      <w:r>
        <w:rPr>
          <w:rFonts w:ascii="Avenir" w:eastAsia="Avenir" w:hAnsi="Avenir" w:cs="Avenir"/>
          <w:color w:val="000000"/>
        </w:rPr>
        <w:t>to act on my behalf if my pet(s) require urgent veterinary care during my absence or while in their care.</w:t>
      </w:r>
      <w:r>
        <w:rPr>
          <w:rFonts w:ascii="Avenir" w:eastAsia="Avenir" w:hAnsi="Avenir" w:cs="Avenir"/>
          <w:color w:val="000000"/>
        </w:rPr>
        <w:br/>
      </w:r>
      <w:sdt>
        <w:sdtPr>
          <w:tag w:val="goog_rdk_1"/>
          <w:id w:val="-519503996"/>
        </w:sdtPr>
        <w:sdtEndPr/>
        <w:sdtContent>
          <w:r>
            <w:rPr>
              <w:rFonts w:ascii="Arial Unicode MS" w:eastAsia="Arial Unicode MS" w:hAnsi="Arial Unicode MS" w:cs="Arial Unicode MS"/>
              <w:color w:val="000000"/>
            </w:rPr>
            <w:t>☐</w:t>
          </w:r>
        </w:sdtContent>
      </w:sdt>
      <w:r>
        <w:rPr>
          <w:rFonts w:ascii="Avenir" w:eastAsia="Avenir" w:hAnsi="Avenir" w:cs="Avenir"/>
          <w:color w:val="000000"/>
        </w:rPr>
        <w:t xml:space="preserve"> I authorise the attending veterinarian to provide any necessary treatment for the health and welfare of my pet(s), including diagnostics, emergency surgery, medication, or euthanasia (see below).</w:t>
      </w:r>
      <w:r>
        <w:rPr>
          <w:rFonts w:ascii="Avenir" w:eastAsia="Avenir" w:hAnsi="Avenir" w:cs="Avenir"/>
          <w:color w:val="000000"/>
        </w:rPr>
        <w:br/>
      </w:r>
    </w:p>
    <w:p w14:paraId="3012C6DD" w14:textId="77777777" w:rsidR="003000C2" w:rsidRDefault="003000C2">
      <w:pPr>
        <w:pBdr>
          <w:top w:val="nil"/>
          <w:left w:val="nil"/>
          <w:bottom w:val="nil"/>
          <w:right w:val="nil"/>
          <w:between w:val="nil"/>
        </w:pBdr>
        <w:spacing w:before="120" w:after="120"/>
        <w:rPr>
          <w:rFonts w:ascii="Quattrocento Sans" w:eastAsia="Quattrocento Sans" w:hAnsi="Quattrocento Sans" w:cs="Quattrocento Sans"/>
          <w:color w:val="000000"/>
        </w:rPr>
      </w:pPr>
    </w:p>
    <w:p w14:paraId="5B63D497" w14:textId="77777777" w:rsidR="003000C2" w:rsidRDefault="009B0635">
      <w:pPr>
        <w:pBdr>
          <w:top w:val="nil"/>
          <w:left w:val="nil"/>
          <w:bottom w:val="nil"/>
          <w:right w:val="nil"/>
          <w:between w:val="nil"/>
        </w:pBdr>
        <w:spacing w:before="120" w:after="120"/>
        <w:rPr>
          <w:rFonts w:ascii="Avenir" w:eastAsia="Avenir" w:hAnsi="Avenir" w:cs="Avenir"/>
          <w:color w:val="000000"/>
        </w:rPr>
      </w:pPr>
      <w:sdt>
        <w:sdtPr>
          <w:tag w:val="goog_rdk_2"/>
          <w:id w:val="179994126"/>
        </w:sdtPr>
        <w:sdtEndPr/>
        <w:sdtContent>
          <w:r>
            <w:rPr>
              <w:rFonts w:ascii="Arial Unicode MS" w:eastAsia="Arial Unicode MS" w:hAnsi="Arial Unicode MS" w:cs="Arial Unicode MS"/>
              <w:color w:val="000000"/>
            </w:rPr>
            <w:t>☐</w:t>
          </w:r>
        </w:sdtContent>
      </w:sdt>
      <w:r>
        <w:rPr>
          <w:rFonts w:ascii="Avenir" w:eastAsia="Avenir" w:hAnsi="Avenir" w:cs="Avenir"/>
          <w:color w:val="000000"/>
        </w:rPr>
        <w:t xml:space="preserve"> I accept full responsibility for all veterinary fees incurred, including out-of-hours surcharges, and agree to reimburse </w:t>
      </w:r>
      <w:r>
        <w:rPr>
          <w:rFonts w:ascii="Avenir" w:eastAsia="Avenir" w:hAnsi="Avenir" w:cs="Avenir"/>
        </w:rPr>
        <w:t>Doggy Day Academy</w:t>
      </w:r>
      <w:r>
        <w:rPr>
          <w:rFonts w:ascii="Avenir" w:eastAsia="Avenir" w:hAnsi="Avenir" w:cs="Avenir"/>
          <w:color w:val="000000"/>
        </w:rPr>
        <w:t xml:space="preserve"> promptly.</w:t>
      </w:r>
      <w:r>
        <w:rPr>
          <w:noProof/>
        </w:rPr>
        <mc:AlternateContent>
          <mc:Choice Requires="wpg">
            <w:drawing>
              <wp:anchor distT="0" distB="0" distL="114300" distR="114300" simplePos="0" relativeHeight="251658240" behindDoc="0" locked="0" layoutInCell="1" hidden="0" allowOverlap="1" wp14:anchorId="43853C02" wp14:editId="695BFD94">
                <wp:simplePos x="0" y="0"/>
                <wp:positionH relativeFrom="column">
                  <wp:posOffset>-3411853</wp:posOffset>
                </wp:positionH>
                <wp:positionV relativeFrom="paragraph">
                  <wp:posOffset>8187690</wp:posOffset>
                </wp:positionV>
                <wp:extent cx="13323570" cy="3523615"/>
                <wp:effectExtent l="0" t="0" r="0" b="0"/>
                <wp:wrapNone/>
                <wp:docPr id="1663761821" name="Group 1663761821"/>
                <wp:cNvGraphicFramePr/>
                <a:graphic xmlns:a="http://schemas.openxmlformats.org/drawingml/2006/main">
                  <a:graphicData uri="http://schemas.microsoft.com/office/word/2010/wordprocessingGroup">
                    <wpg:wgp>
                      <wpg:cNvGrpSpPr/>
                      <wpg:grpSpPr>
                        <a:xfrm>
                          <a:off x="0" y="0"/>
                          <a:ext cx="13323570" cy="3523615"/>
                          <a:chOff x="0" y="2018175"/>
                          <a:chExt cx="10692000" cy="3523650"/>
                        </a:xfrm>
                      </wpg:grpSpPr>
                      <wpg:grpSp>
                        <wpg:cNvPr id="1146935226" name="Group 1146935226"/>
                        <wpg:cNvGrpSpPr/>
                        <wpg:grpSpPr>
                          <a:xfrm>
                            <a:off x="0" y="2018193"/>
                            <a:ext cx="10692000" cy="3523615"/>
                            <a:chOff x="0" y="0"/>
                            <a:chExt cx="13323570" cy="3523615"/>
                          </a:xfrm>
                        </wpg:grpSpPr>
                        <wps:wsp>
                          <wps:cNvPr id="264949645" name="Rectangle 264949645"/>
                          <wps:cNvSpPr/>
                          <wps:spPr>
                            <a:xfrm>
                              <a:off x="0" y="0"/>
                              <a:ext cx="13323550" cy="3523600"/>
                            </a:xfrm>
                            <a:prstGeom prst="rect">
                              <a:avLst/>
                            </a:prstGeom>
                            <a:noFill/>
                            <a:ln>
                              <a:noFill/>
                            </a:ln>
                          </wps:spPr>
                          <wps:txbx>
                            <w:txbxContent>
                              <w:p w14:paraId="04BD5206" w14:textId="77777777" w:rsidR="003000C2" w:rsidRDefault="003000C2">
                                <w:pPr>
                                  <w:spacing w:after="0" w:line="240" w:lineRule="auto"/>
                                  <w:textDirection w:val="btLr"/>
                                </w:pPr>
                              </w:p>
                            </w:txbxContent>
                          </wps:txbx>
                          <wps:bodyPr spcFirstLastPara="1" wrap="square" lIns="91425" tIns="91425" rIns="91425" bIns="91425" anchor="ctr" anchorCtr="0">
                            <a:noAutofit/>
                          </wps:bodyPr>
                        </wps:wsp>
                        <wpg:grpSp>
                          <wpg:cNvPr id="650431026" name="Group 650431026"/>
                          <wpg:cNvGrpSpPr/>
                          <wpg:grpSpPr>
                            <a:xfrm>
                              <a:off x="0" y="0"/>
                              <a:ext cx="13323570" cy="3523615"/>
                              <a:chOff x="0" y="0"/>
                              <a:chExt cx="13323693" cy="3524000"/>
                            </a:xfrm>
                          </wpg:grpSpPr>
                          <wps:wsp>
                            <wps:cNvPr id="1240798143" name="Oval 1240798143"/>
                            <wps:cNvSpPr/>
                            <wps:spPr>
                              <a:xfrm>
                                <a:off x="0" y="0"/>
                                <a:ext cx="12620625" cy="3413760"/>
                              </a:xfrm>
                              <a:prstGeom prst="ellipse">
                                <a:avLst/>
                              </a:prstGeom>
                              <a:solidFill>
                                <a:srgbClr val="6B3F94"/>
                              </a:solidFill>
                              <a:ln>
                                <a:noFill/>
                              </a:ln>
                            </wps:spPr>
                            <wps:txbx>
                              <w:txbxContent>
                                <w:p w14:paraId="21EA5F76" w14:textId="77777777" w:rsidR="003000C2" w:rsidRDefault="003000C2">
                                  <w:pPr>
                                    <w:spacing w:after="0" w:line="240" w:lineRule="auto"/>
                                    <w:textDirection w:val="btLr"/>
                                  </w:pPr>
                                </w:p>
                              </w:txbxContent>
                            </wps:txbx>
                            <wps:bodyPr spcFirstLastPara="1" wrap="square" lIns="91425" tIns="91425" rIns="91425" bIns="91425" anchor="ctr" anchorCtr="0">
                              <a:noAutofit/>
                            </wps:bodyPr>
                          </wps:wsp>
                          <wps:wsp>
                            <wps:cNvPr id="1642544684" name="Oval 1642544684"/>
                            <wps:cNvSpPr/>
                            <wps:spPr>
                              <a:xfrm>
                                <a:off x="702734" y="110067"/>
                                <a:ext cx="12620959" cy="3413933"/>
                              </a:xfrm>
                              <a:prstGeom prst="ellipse">
                                <a:avLst/>
                              </a:prstGeom>
                              <a:solidFill>
                                <a:srgbClr val="2DB4A0"/>
                              </a:solidFill>
                              <a:ln>
                                <a:noFill/>
                              </a:ln>
                            </wps:spPr>
                            <wps:txbx>
                              <w:txbxContent>
                                <w:p w14:paraId="04CE1081" w14:textId="77777777" w:rsidR="003000C2" w:rsidRDefault="003000C2">
                                  <w:pPr>
                                    <w:spacing w:after="0" w:line="240" w:lineRule="auto"/>
                                    <w:textDirection w:val="btLr"/>
                                  </w:pPr>
                                </w:p>
                              </w:txbxContent>
                            </wps:txbx>
                            <wps:bodyPr spcFirstLastPara="1" wrap="square" lIns="91425" tIns="91425" rIns="91425" bIns="91425" anchor="ctr" anchorCtr="0">
                              <a:noAutofit/>
                            </wps:bodyPr>
                          </wps:wsp>
                        </wpg:grpSp>
                        <wps:wsp>
                          <wps:cNvPr id="1310792605" name="Freeform: Shape 1310792605"/>
                          <wps:cNvSpPr/>
                          <wps:spPr>
                            <a:xfrm flipH="1">
                              <a:off x="3495635" y="258501"/>
                              <a:ext cx="5308741" cy="605155"/>
                            </a:xfrm>
                            <a:custGeom>
                              <a:avLst/>
                              <a:gdLst/>
                              <a:ahLst/>
                              <a:cxnLst/>
                              <a:rect l="l" t="t" r="r" b="b"/>
                              <a:pathLst>
                                <a:path w="5308741" h="605155" extrusionOk="0">
                                  <a:moveTo>
                                    <a:pt x="0" y="0"/>
                                  </a:moveTo>
                                  <a:cubicBezTo>
                                    <a:pt x="235916" y="12400"/>
                                    <a:pt x="315775" y="-26010"/>
                                    <a:pt x="610505" y="0"/>
                                  </a:cubicBezTo>
                                  <a:cubicBezTo>
                                    <a:pt x="905236" y="26010"/>
                                    <a:pt x="968367" y="-16256"/>
                                    <a:pt x="1114836" y="0"/>
                                  </a:cubicBezTo>
                                  <a:cubicBezTo>
                                    <a:pt x="1261305" y="16256"/>
                                    <a:pt x="1603789" y="18533"/>
                                    <a:pt x="1884603" y="0"/>
                                  </a:cubicBezTo>
                                  <a:cubicBezTo>
                                    <a:pt x="2165417" y="-18533"/>
                                    <a:pt x="2323562" y="-24550"/>
                                    <a:pt x="2495108" y="0"/>
                                  </a:cubicBezTo>
                                  <a:cubicBezTo>
                                    <a:pt x="2666655" y="24550"/>
                                    <a:pt x="2919541" y="-15737"/>
                                    <a:pt x="3105613" y="0"/>
                                  </a:cubicBezTo>
                                  <a:cubicBezTo>
                                    <a:pt x="3291686" y="15737"/>
                                    <a:pt x="3698035" y="12022"/>
                                    <a:pt x="3875381" y="0"/>
                                  </a:cubicBezTo>
                                  <a:cubicBezTo>
                                    <a:pt x="4052727" y="-12022"/>
                                    <a:pt x="4243972" y="20686"/>
                                    <a:pt x="4432799" y="0"/>
                                  </a:cubicBezTo>
                                  <a:cubicBezTo>
                                    <a:pt x="4621626" y="-20686"/>
                                    <a:pt x="5125213" y="6899"/>
                                    <a:pt x="5308741" y="0"/>
                                  </a:cubicBezTo>
                                  <a:cubicBezTo>
                                    <a:pt x="5334163" y="173391"/>
                                    <a:pt x="5283224" y="362004"/>
                                    <a:pt x="5308741" y="605155"/>
                                  </a:cubicBezTo>
                                  <a:cubicBezTo>
                                    <a:pt x="5050518" y="624400"/>
                                    <a:pt x="5025125" y="624383"/>
                                    <a:pt x="4751323" y="605155"/>
                                  </a:cubicBezTo>
                                  <a:cubicBezTo>
                                    <a:pt x="4477521" y="585927"/>
                                    <a:pt x="4330090" y="577841"/>
                                    <a:pt x="4087731" y="605155"/>
                                  </a:cubicBezTo>
                                  <a:cubicBezTo>
                                    <a:pt x="3845372" y="632469"/>
                                    <a:pt x="3733476" y="598015"/>
                                    <a:pt x="3477225" y="605155"/>
                                  </a:cubicBezTo>
                                  <a:cubicBezTo>
                                    <a:pt x="3220974" y="612295"/>
                                    <a:pt x="2994010" y="583087"/>
                                    <a:pt x="2707458" y="605155"/>
                                  </a:cubicBezTo>
                                  <a:cubicBezTo>
                                    <a:pt x="2420906" y="627223"/>
                                    <a:pt x="2181759" y="571803"/>
                                    <a:pt x="1937690" y="605155"/>
                                  </a:cubicBezTo>
                                  <a:cubicBezTo>
                                    <a:pt x="1693621" y="638507"/>
                                    <a:pt x="1510858" y="588927"/>
                                    <a:pt x="1380273" y="605155"/>
                                  </a:cubicBezTo>
                                  <a:cubicBezTo>
                                    <a:pt x="1249688" y="621383"/>
                                    <a:pt x="906645" y="609004"/>
                                    <a:pt x="716680" y="605155"/>
                                  </a:cubicBezTo>
                                  <a:cubicBezTo>
                                    <a:pt x="526715" y="601306"/>
                                    <a:pt x="173745" y="595109"/>
                                    <a:pt x="0" y="605155"/>
                                  </a:cubicBezTo>
                                  <a:cubicBezTo>
                                    <a:pt x="-14308" y="344642"/>
                                    <a:pt x="-11850" y="180964"/>
                                    <a:pt x="0" y="0"/>
                                  </a:cubicBezTo>
                                  <a:close/>
                                </a:path>
                              </a:pathLst>
                            </a:custGeom>
                            <a:noFill/>
                            <a:ln>
                              <a:noFill/>
                            </a:ln>
                          </wps:spPr>
                          <wps:txbx>
                            <w:txbxContent>
                              <w:p w14:paraId="0C652BDA" w14:textId="77777777" w:rsidR="003000C2" w:rsidRDefault="009B0635">
                                <w:pPr>
                                  <w:spacing w:after="0" w:line="275" w:lineRule="auto"/>
                                  <w:jc w:val="center"/>
                                  <w:textDirection w:val="btLr"/>
                                </w:pPr>
                                <w:r>
                                  <w:rPr>
                                    <w:color w:val="FFFFFF"/>
                                    <w:sz w:val="18"/>
                                  </w:rPr>
                                  <w:t xml:space="preserve">Doggy Day Academy, The </w:t>
                                </w:r>
                                <w:proofErr w:type="spellStart"/>
                                <w:r>
                                  <w:rPr>
                                    <w:color w:val="FFFFFF"/>
                                    <w:sz w:val="18"/>
                                  </w:rPr>
                                  <w:t>Kabins</w:t>
                                </w:r>
                                <w:proofErr w:type="spellEnd"/>
                                <w:r>
                                  <w:rPr>
                                    <w:color w:val="FFFFFF"/>
                                    <w:sz w:val="18"/>
                                  </w:rPr>
                                  <w:t xml:space="preserve">, Pontefract Road, Brampton </w:t>
                                </w:r>
                                <w:proofErr w:type="spellStart"/>
                                <w:r>
                                  <w:rPr>
                                    <w:color w:val="FFFFFF"/>
                                    <w:sz w:val="18"/>
                                  </w:rPr>
                                  <w:t>Bierlow</w:t>
                                </w:r>
                                <w:proofErr w:type="spellEnd"/>
                                <w:r>
                                  <w:rPr>
                                    <w:color w:val="FFFFFF"/>
                                    <w:sz w:val="18"/>
                                  </w:rPr>
                                  <w:t>, Rotherham S73 0XU.</w:t>
                                </w:r>
                              </w:p>
                              <w:p w14:paraId="20500CF5" w14:textId="77777777" w:rsidR="003000C2" w:rsidRDefault="009B0635">
                                <w:pPr>
                                  <w:spacing w:after="0" w:line="275" w:lineRule="auto"/>
                                  <w:jc w:val="center"/>
                                  <w:textDirection w:val="btLr"/>
                                </w:pPr>
                                <w:r>
                                  <w:rPr>
                                    <w:color w:val="FFFFFF"/>
                                    <w:sz w:val="18"/>
                                  </w:rPr>
                                  <w:t>07885520818 | jane@doggydayacademy.co.uk | http://www.doggydayacademy.co.uk</w:t>
                                </w:r>
                              </w:p>
                              <w:p w14:paraId="3A0DE6C6" w14:textId="77777777" w:rsidR="003000C2" w:rsidRDefault="009B0635">
                                <w:pPr>
                                  <w:spacing w:after="0" w:line="275" w:lineRule="auto"/>
                                  <w:jc w:val="center"/>
                                  <w:textDirection w:val="btLr"/>
                                </w:pPr>
                                <w:r>
                                  <w:rPr>
                                    <w:rFonts w:ascii="Arial" w:eastAsia="Arial" w:hAnsi="Arial" w:cs="Arial"/>
                                    <w:color w:val="FFFFFF"/>
                                    <w:sz w:val="18"/>
                                  </w:rPr>
                                  <w:t>Doggy Day Academy Ltd (Registered number: 16688347)</w:t>
                                </w:r>
                              </w:p>
                              <w:p w14:paraId="425B169E" w14:textId="77777777" w:rsidR="003000C2" w:rsidRDefault="003000C2">
                                <w:pPr>
                                  <w:spacing w:after="0" w:line="275" w:lineRule="auto"/>
                                  <w:jc w:val="center"/>
                                  <w:textDirection w:val="btLr"/>
                                </w:pPr>
                              </w:p>
                            </w:txbxContent>
                          </wps:txbx>
                          <wps:bodyPr spcFirstLastPara="1" wrap="square" lIns="91425" tIns="108000" rIns="91425" bIns="0" anchor="ctr" anchorCtr="0">
                            <a:noAutofit/>
                          </wps:bodyPr>
                        </wps:wsp>
                      </wpg:grpSp>
                    </wpg:wgp>
                  </a:graphicData>
                </a:graphic>
              </wp:anchor>
            </w:drawing>
          </mc:Choice>
          <mc:Fallback>
            <w:pict>
              <v:group w14:anchorId="43853C02" id="Group 1663761821" o:spid="_x0000_s1026" style="position:absolute;margin-left:-268.65pt;margin-top:644.7pt;width:1049.1pt;height:277.45pt;z-index:251658240" coordorigin=",20181" coordsize="106920,352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">
                <v:group id="Group 1146935226" o:spid="_x0000_s1027" style="position:absolute;top:20181;width:106920;height:35237" coordsize="133235,35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">
                  <v:rect id="Rectangle 264949645" o:spid="_x0000_s1028" style="position:absolute;width:133235;height:352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" filled="f" stroked="f">
                    <v:textbox inset="2.53958mm,2.53958mm,2.53958mm,2.53958mm">
                      <w:txbxContent>
                        <w:p w14:paraId="04BD5206" w14:textId="77777777" w:rsidR="003000C2" w:rsidRDefault="003000C2">
                          <w:pPr>
                            <w:spacing w:after="0" w:line="240" w:lineRule="auto"/>
                            <w:textDirection w:val="btLr"/>
                          </w:pPr>
                        </w:p>
                      </w:txbxContent>
                    </v:textbox>
                  </v:rect>
                  <v:group id="Group 650431026" o:spid="_x0000_s1029" style="position:absolute;width:133235;height:35236" coordsize="133236,3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">
                    <v:oval id="Oval 1240798143" o:spid="_x0000_s1030" style="position:absolute;width:126206;height:341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" fillcolor="#6b3f94" stroked="f">
                      <v:textbox inset="2.53958mm,2.53958mm,2.53958mm,2.53958mm">
                        <w:txbxContent>
                          <w:p w14:paraId="21EA5F76" w14:textId="77777777" w:rsidR="003000C2" w:rsidRDefault="003000C2">
                            <w:pPr>
                              <w:spacing w:after="0" w:line="240" w:lineRule="auto"/>
                              <w:textDirection w:val="btLr"/>
                            </w:pPr>
                          </w:p>
                        </w:txbxContent>
                      </v:textbox>
                    </v:oval>
                    <v:oval id="Oval 1642544684" o:spid="_x0000_s1031" style="position:absolute;left:7027;top:1100;width:126209;height:341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" fillcolor="#2db4a0" stroked="f">
                      <v:textbox inset="2.53958mm,2.53958mm,2.53958mm,2.53958mm">
                        <w:txbxContent>
                          <w:p w14:paraId="04CE1081" w14:textId="77777777" w:rsidR="003000C2" w:rsidRDefault="003000C2">
                            <w:pPr>
                              <w:spacing w:after="0" w:line="240" w:lineRule="auto"/>
                              <w:textDirection w:val="btLr"/>
                            </w:pPr>
                          </w:p>
                        </w:txbxContent>
                      </v:textbox>
                    </v:oval>
                  </v:group>
                  <v:shape id="Freeform: Shape 1310792605" o:spid="_x0000_s1032" style="position:absolute;left:34956;top:2585;width:53087;height:6051;flip:x;visibility:visible;mso-wrap-style:square;v-text-anchor:middle" coordsize="5308741,6051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" adj="-11796480,,5400" path="m,c235916,12400,315775,-26010,610505,v294731,26010,357862,-16256,504331,c1261305,16256,1603789,18533,1884603,v280814,-18533,438959,-24550,610505,c2666655,24550,2919541,-15737,3105613,v186073,15737,592422,12022,769768,c4052727,-12022,4243972,20686,4432799,v188827,-20686,692414,6899,875942,c5334163,173391,5283224,362004,5308741,605155v-258223,19245,-283616,19228,-557418,c4477521,585927,4330090,577841,4087731,605155v-242359,27314,-354255,-7140,-610506,c3220974,612295,2994010,583087,2707458,605155v-286552,22068,-525699,-33352,-769768,c1693621,638507,1510858,588927,1380273,605155v-130585,16228,-473628,3849,-663593,c526715,601306,173745,595109,,605155,-14308,344642,-11850,180964,,xe" filled="f" stroked="f">
                    <v:stroke joinstyle="miter"/>
                    <v:formulas/>
                    <v:path arrowok="t" o:extrusionok="f" o:connecttype="custom" textboxrect="0,0,5308741,605155"/>
                    <v:textbox inset="2.53958mm,3mm,2.53958mm,0">
                      <w:txbxContent>
                        <w:p w14:paraId="0C652BDA" w14:textId="77777777" w:rsidR="003000C2" w:rsidRDefault="009B0635">
                          <w:pPr>
                            <w:spacing w:after="0" w:line="275" w:lineRule="auto"/>
                            <w:jc w:val="center"/>
                            <w:textDirection w:val="btLr"/>
                          </w:pPr>
                          <w:r>
                            <w:rPr>
                              <w:color w:val="FFFFFF"/>
                              <w:sz w:val="18"/>
                            </w:rPr>
                            <w:t xml:space="preserve">Doggy Day Academy, The </w:t>
                          </w:r>
                          <w:proofErr w:type="spellStart"/>
                          <w:r>
                            <w:rPr>
                              <w:color w:val="FFFFFF"/>
                              <w:sz w:val="18"/>
                            </w:rPr>
                            <w:t>Kabins</w:t>
                          </w:r>
                          <w:proofErr w:type="spellEnd"/>
                          <w:r>
                            <w:rPr>
                              <w:color w:val="FFFFFF"/>
                              <w:sz w:val="18"/>
                            </w:rPr>
                            <w:t xml:space="preserve">, Pontefract Road, Brampton </w:t>
                          </w:r>
                          <w:proofErr w:type="spellStart"/>
                          <w:r>
                            <w:rPr>
                              <w:color w:val="FFFFFF"/>
                              <w:sz w:val="18"/>
                            </w:rPr>
                            <w:t>Bierlow</w:t>
                          </w:r>
                          <w:proofErr w:type="spellEnd"/>
                          <w:r>
                            <w:rPr>
                              <w:color w:val="FFFFFF"/>
                              <w:sz w:val="18"/>
                            </w:rPr>
                            <w:t>, Rotherham S73 0XU.</w:t>
                          </w:r>
                        </w:p>
                        <w:p w14:paraId="20500CF5" w14:textId="77777777" w:rsidR="003000C2" w:rsidRDefault="009B0635">
                          <w:pPr>
                            <w:spacing w:after="0" w:line="275" w:lineRule="auto"/>
                            <w:jc w:val="center"/>
                            <w:textDirection w:val="btLr"/>
                          </w:pPr>
                          <w:r>
                            <w:rPr>
                              <w:color w:val="FFFFFF"/>
                              <w:sz w:val="18"/>
                            </w:rPr>
                            <w:t>07885520818 | jane@doggydayacademy.co.uk | http://www.doggydayacademy.co.uk</w:t>
                          </w:r>
                        </w:p>
                        <w:p w14:paraId="3A0DE6C6" w14:textId="77777777" w:rsidR="003000C2" w:rsidRDefault="009B0635">
                          <w:pPr>
                            <w:spacing w:after="0" w:line="275" w:lineRule="auto"/>
                            <w:jc w:val="center"/>
                            <w:textDirection w:val="btLr"/>
                          </w:pPr>
                          <w:r>
                            <w:rPr>
                              <w:rFonts w:ascii="Arial" w:eastAsia="Arial" w:hAnsi="Arial" w:cs="Arial"/>
                              <w:color w:val="FFFFFF"/>
                              <w:sz w:val="18"/>
                            </w:rPr>
                            <w:t>Doggy Day Academy Ltd (Registered number: 16688347)</w:t>
                          </w:r>
                        </w:p>
                        <w:p w14:paraId="425B169E" w14:textId="77777777" w:rsidR="003000C2" w:rsidRDefault="003000C2">
                          <w:pPr>
                            <w:spacing w:after="0" w:line="275" w:lineRule="auto"/>
                            <w:jc w:val="center"/>
                            <w:textDirection w:val="btLr"/>
                          </w:pPr>
                        </w:p>
                      </w:txbxContent>
                    </v:textbox>
                  </v:shape>
                </v:group>
              </v:group>
            </w:pict>
          </mc:Fallback>
        </mc:AlternateContent>
      </w:r>
    </w:p>
    <w:p w14:paraId="1FDF8990" w14:textId="77777777" w:rsidR="003000C2" w:rsidRDefault="009B0635">
      <w:pPr>
        <w:pBdr>
          <w:top w:val="nil"/>
          <w:left w:val="nil"/>
          <w:bottom w:val="nil"/>
          <w:right w:val="nil"/>
          <w:between w:val="nil"/>
        </w:pBdr>
        <w:spacing w:before="120" w:after="120"/>
        <w:rPr>
          <w:rFonts w:ascii="Avenir" w:eastAsia="Avenir" w:hAnsi="Avenir" w:cs="Avenir"/>
          <w:color w:val="000000"/>
        </w:rPr>
      </w:pPr>
      <w:r>
        <w:rPr>
          <w:rFonts w:ascii="Avenir" w:eastAsia="Avenir" w:hAnsi="Avenir" w:cs="Avenir"/>
          <w:b/>
          <w:color w:val="000000"/>
        </w:rPr>
        <w:t>Veterinary Fees and Cost Authority</w:t>
      </w:r>
      <w:r>
        <w:rPr>
          <w:rFonts w:ascii="Avenir" w:eastAsia="Avenir" w:hAnsi="Avenir" w:cs="Avenir"/>
          <w:color w:val="000000"/>
        </w:rPr>
        <w:br/>
      </w:r>
      <w:sdt>
        <w:sdtPr>
          <w:tag w:val="goog_rdk_3"/>
          <w:id w:val="1788901144"/>
        </w:sdtPr>
        <w:sdtEndPr/>
        <w:sdtContent>
          <w:r>
            <w:rPr>
              <w:rFonts w:ascii="Arial Unicode MS" w:eastAsia="Arial Unicode MS" w:hAnsi="Arial Unicode MS" w:cs="Arial Unicode MS"/>
              <w:color w:val="000000"/>
            </w:rPr>
            <w:t>☐</w:t>
          </w:r>
        </w:sdtContent>
      </w:sdt>
      <w:r>
        <w:rPr>
          <w:rFonts w:ascii="Avenir" w:eastAsia="Avenir" w:hAnsi="Avenir" w:cs="Avenir"/>
          <w:color w:val="000000"/>
        </w:rPr>
        <w:t xml:space="preserve"> I authorise an immediate veterinary spend up to </w:t>
      </w:r>
      <w:r>
        <w:rPr>
          <w:rFonts w:ascii="Avenir" w:eastAsia="Avenir" w:hAnsi="Avenir" w:cs="Avenir"/>
          <w:b/>
          <w:color w:val="000000"/>
        </w:rPr>
        <w:t>£500</w:t>
      </w:r>
      <w:r>
        <w:rPr>
          <w:rFonts w:ascii="Avenir" w:eastAsia="Avenir" w:hAnsi="Avenir" w:cs="Avenir"/>
          <w:color w:val="000000"/>
        </w:rPr>
        <w:t xml:space="preserve"> as set out in your Terms and Conditions, without further contact.</w:t>
      </w:r>
    </w:p>
    <w:p w14:paraId="5DAD1195" w14:textId="77777777" w:rsidR="003000C2" w:rsidRDefault="009B0635">
      <w:pPr>
        <w:pBdr>
          <w:top w:val="nil"/>
          <w:left w:val="nil"/>
          <w:bottom w:val="nil"/>
          <w:right w:val="nil"/>
          <w:between w:val="nil"/>
        </w:pBdr>
        <w:spacing w:before="120" w:after="120"/>
        <w:rPr>
          <w:rFonts w:ascii="Avenir" w:eastAsia="Avenir" w:hAnsi="Avenir" w:cs="Avenir"/>
          <w:color w:val="000000"/>
        </w:rPr>
      </w:pPr>
      <w:r>
        <w:rPr>
          <w:rFonts w:ascii="Avenir" w:eastAsia="Avenir" w:hAnsi="Avenir" w:cs="Avenir"/>
          <w:color w:val="000000"/>
        </w:rPr>
        <w:t xml:space="preserve">If costs are likely to exceed £500, </w:t>
      </w:r>
      <w:r>
        <w:rPr>
          <w:rFonts w:ascii="Avenir" w:eastAsia="Avenir" w:hAnsi="Avenir" w:cs="Avenir"/>
        </w:rPr>
        <w:t xml:space="preserve">Doggy Day Academy </w:t>
      </w:r>
      <w:r>
        <w:rPr>
          <w:rFonts w:ascii="Avenir" w:eastAsia="Avenir" w:hAnsi="Avenir" w:cs="Avenir"/>
          <w:color w:val="000000"/>
        </w:rPr>
        <w:t>will make every reasonable effort to contact me for prior approval.</w:t>
      </w:r>
    </w:p>
    <w:p w14:paraId="53886AC7" w14:textId="77777777" w:rsidR="003000C2" w:rsidRDefault="009B0635">
      <w:pPr>
        <w:pBdr>
          <w:top w:val="nil"/>
          <w:left w:val="nil"/>
          <w:bottom w:val="nil"/>
          <w:right w:val="nil"/>
          <w:between w:val="nil"/>
        </w:pBdr>
        <w:spacing w:before="120" w:after="120"/>
        <w:rPr>
          <w:rFonts w:ascii="Avenir" w:eastAsia="Avenir" w:hAnsi="Avenir" w:cs="Avenir"/>
          <w:b/>
          <w:color w:val="000000"/>
        </w:rPr>
      </w:pPr>
      <w:r>
        <w:rPr>
          <w:rFonts w:ascii="Avenir" w:eastAsia="Avenir" w:hAnsi="Avenir" w:cs="Avenir"/>
          <w:color w:val="000000"/>
        </w:rPr>
        <w:t xml:space="preserve">If I cannot be reached, my upper ceiling for essential treatment is: </w:t>
      </w:r>
      <w:r>
        <w:rPr>
          <w:rFonts w:ascii="Avenir" w:eastAsia="Avenir" w:hAnsi="Avenir" w:cs="Avenir"/>
          <w:b/>
          <w:color w:val="000000"/>
        </w:rPr>
        <w:t>£ ________</w:t>
      </w:r>
      <w:r>
        <w:rPr>
          <w:rFonts w:ascii="Avenir" w:eastAsia="Avenir" w:hAnsi="Avenir" w:cs="Avenir"/>
          <w:color w:val="000000"/>
        </w:rPr>
        <w:t>.</w:t>
      </w:r>
      <w:r>
        <w:rPr>
          <w:rFonts w:ascii="Avenir" w:eastAsia="Avenir" w:hAnsi="Avenir" w:cs="Avenir"/>
          <w:color w:val="000000"/>
        </w:rPr>
        <w:br/>
      </w:r>
      <w:r>
        <w:rPr>
          <w:rFonts w:ascii="Avenir" w:eastAsia="Avenir" w:hAnsi="Avenir" w:cs="Avenir"/>
          <w:color w:val="000000"/>
        </w:rPr>
        <w:t xml:space="preserve">If no figure is entered, the default ceiling remains </w:t>
      </w:r>
      <w:r>
        <w:rPr>
          <w:rFonts w:ascii="Avenir" w:eastAsia="Avenir" w:hAnsi="Avenir" w:cs="Avenir"/>
          <w:b/>
          <w:color w:val="000000"/>
        </w:rPr>
        <w:t>£500</w:t>
      </w:r>
      <w:r>
        <w:rPr>
          <w:rFonts w:ascii="Avenir" w:eastAsia="Avenir" w:hAnsi="Avenir" w:cs="Avenir"/>
          <w:color w:val="000000"/>
        </w:rPr>
        <w:t>.</w:t>
      </w:r>
    </w:p>
    <w:p w14:paraId="3375327B" w14:textId="77777777" w:rsidR="003000C2" w:rsidRDefault="003000C2">
      <w:pPr>
        <w:pStyle w:val="Heading1"/>
        <w:spacing w:before="120" w:after="120"/>
        <w:rPr>
          <w:rFonts w:ascii="Avenir" w:eastAsia="Avenir" w:hAnsi="Avenir" w:cs="Avenir"/>
          <w:b w:val="0"/>
          <w:sz w:val="22"/>
          <w:szCs w:val="22"/>
        </w:rPr>
      </w:pPr>
    </w:p>
    <w:p w14:paraId="321E5886" w14:textId="77777777" w:rsidR="003000C2" w:rsidRDefault="009B0635">
      <w:pPr>
        <w:pStyle w:val="Heading1"/>
        <w:spacing w:before="120" w:after="120"/>
        <w:rPr>
          <w:rFonts w:ascii="Avenir" w:eastAsia="Avenir" w:hAnsi="Avenir" w:cs="Avenir"/>
          <w:color w:val="000000"/>
          <w:sz w:val="22"/>
          <w:szCs w:val="22"/>
        </w:rPr>
      </w:pPr>
      <w:r>
        <w:rPr>
          <w:rFonts w:ascii="Avenir" w:eastAsia="Avenir" w:hAnsi="Avenir" w:cs="Avenir"/>
          <w:color w:val="000000"/>
          <w:sz w:val="22"/>
          <w:szCs w:val="22"/>
        </w:rPr>
        <w:t>Transport Permission</w:t>
      </w:r>
    </w:p>
    <w:p w14:paraId="5136DD3A" w14:textId="77777777" w:rsidR="003000C2" w:rsidRDefault="009B0635">
      <w:pPr>
        <w:pBdr>
          <w:top w:val="nil"/>
          <w:left w:val="nil"/>
          <w:bottom w:val="nil"/>
          <w:right w:val="nil"/>
          <w:between w:val="nil"/>
        </w:pBdr>
        <w:spacing w:before="120" w:after="120"/>
        <w:rPr>
          <w:rFonts w:ascii="Avenir" w:eastAsia="Avenir" w:hAnsi="Avenir" w:cs="Avenir"/>
          <w:color w:val="000000"/>
        </w:rPr>
      </w:pPr>
      <w:sdt>
        <w:sdtPr>
          <w:tag w:val="goog_rdk_4"/>
          <w:id w:val="1361702429"/>
        </w:sdtPr>
        <w:sdtEndPr/>
        <w:sdtContent>
          <w:r>
            <w:rPr>
              <w:rFonts w:ascii="Arial Unicode MS" w:eastAsia="Arial Unicode MS" w:hAnsi="Arial Unicode MS" w:cs="Arial Unicode MS"/>
              <w:color w:val="000000"/>
            </w:rPr>
            <w:t>☐</w:t>
          </w:r>
        </w:sdtContent>
      </w:sdt>
      <w:r>
        <w:rPr>
          <w:rFonts w:ascii="Avenir" w:eastAsia="Avenir" w:hAnsi="Avenir" w:cs="Avenir"/>
          <w:color w:val="000000"/>
        </w:rPr>
        <w:t xml:space="preserve"> I authorise </w:t>
      </w:r>
      <w:r>
        <w:rPr>
          <w:rFonts w:ascii="Avenir" w:eastAsia="Avenir" w:hAnsi="Avenir" w:cs="Avenir"/>
        </w:rPr>
        <w:t xml:space="preserve">Doggy Day Academy </w:t>
      </w:r>
      <w:r>
        <w:rPr>
          <w:rFonts w:ascii="Avenir" w:eastAsia="Avenir" w:hAnsi="Avenir" w:cs="Avenir"/>
          <w:color w:val="000000"/>
        </w:rPr>
        <w:t>to</w:t>
      </w:r>
      <w:r>
        <w:rPr>
          <w:rFonts w:ascii="Avenir" w:eastAsia="Avenir" w:hAnsi="Avenir" w:cs="Avenir"/>
          <w:color w:val="000000"/>
        </w:rPr>
        <w:t xml:space="preserve"> transport my pet(s) to and from veterinary premises using secure methods such as crates or harnesses.</w:t>
      </w:r>
      <w:r>
        <w:rPr>
          <w:rFonts w:ascii="Avenir" w:eastAsia="Avenir" w:hAnsi="Avenir" w:cs="Avenir"/>
          <w:color w:val="000000"/>
        </w:rPr>
        <w:br/>
      </w:r>
      <w:sdt>
        <w:sdtPr>
          <w:tag w:val="goog_rdk_5"/>
          <w:id w:val="-280113474"/>
        </w:sdtPr>
        <w:sdtEndPr/>
        <w:sdtContent>
          <w:r>
            <w:rPr>
              <w:rFonts w:ascii="Arial Unicode MS" w:eastAsia="Arial Unicode MS" w:hAnsi="Arial Unicode MS" w:cs="Arial Unicode MS"/>
              <w:color w:val="000000"/>
            </w:rPr>
            <w:t>☐</w:t>
          </w:r>
        </w:sdtContent>
      </w:sdt>
      <w:r>
        <w:rPr>
          <w:rFonts w:ascii="Avenir" w:eastAsia="Avenir" w:hAnsi="Avenir" w:cs="Avenir"/>
          <w:color w:val="000000"/>
        </w:rPr>
        <w:t xml:space="preserve"> I understand that while reasonable care will be taken, Doggy Day Academy is not liable for transport-related illness or injury unless caused by proven negligence.</w:t>
      </w:r>
    </w:p>
    <w:p w14:paraId="40D1DE06" w14:textId="77777777" w:rsidR="003000C2" w:rsidRDefault="003000C2">
      <w:pPr>
        <w:pStyle w:val="Heading1"/>
        <w:spacing w:before="120" w:after="120"/>
        <w:rPr>
          <w:rFonts w:ascii="Avenir" w:eastAsia="Avenir" w:hAnsi="Avenir" w:cs="Avenir"/>
          <w:sz w:val="22"/>
          <w:szCs w:val="22"/>
        </w:rPr>
      </w:pPr>
    </w:p>
    <w:p w14:paraId="4E3F71DB" w14:textId="77777777" w:rsidR="003000C2" w:rsidRDefault="009B0635">
      <w:pPr>
        <w:pStyle w:val="Heading1"/>
        <w:spacing w:before="120" w:after="120"/>
        <w:rPr>
          <w:rFonts w:ascii="Avenir" w:eastAsia="Avenir" w:hAnsi="Avenir" w:cs="Avenir"/>
          <w:color w:val="000000"/>
          <w:sz w:val="22"/>
          <w:szCs w:val="22"/>
        </w:rPr>
      </w:pPr>
      <w:r>
        <w:rPr>
          <w:rFonts w:ascii="Avenir" w:eastAsia="Avenir" w:hAnsi="Avenir" w:cs="Avenir"/>
          <w:color w:val="000000"/>
          <w:sz w:val="22"/>
          <w:szCs w:val="22"/>
        </w:rPr>
        <w:t>DNR and End-of-Life Wishes</w:t>
      </w:r>
    </w:p>
    <w:p w14:paraId="72FFCB0D" w14:textId="77777777" w:rsidR="003000C2" w:rsidRDefault="009B0635">
      <w:pPr>
        <w:pBdr>
          <w:top w:val="nil"/>
          <w:left w:val="nil"/>
          <w:bottom w:val="nil"/>
          <w:right w:val="nil"/>
          <w:between w:val="nil"/>
        </w:pBdr>
        <w:spacing w:before="120" w:after="120"/>
        <w:rPr>
          <w:rFonts w:ascii="Avenir" w:eastAsia="Avenir" w:hAnsi="Avenir" w:cs="Avenir"/>
          <w:color w:val="000000"/>
        </w:rPr>
      </w:pPr>
      <w:r>
        <w:rPr>
          <w:rFonts w:ascii="Avenir" w:eastAsia="Avenir" w:hAnsi="Avenir" w:cs="Avenir"/>
          <w:color w:val="000000"/>
        </w:rPr>
        <w:t>Please select one:</w:t>
      </w:r>
      <w:r>
        <w:rPr>
          <w:rFonts w:ascii="Avenir" w:eastAsia="Avenir" w:hAnsi="Avenir" w:cs="Avenir"/>
          <w:color w:val="000000"/>
        </w:rPr>
        <w:br/>
      </w:r>
      <w:sdt>
        <w:sdtPr>
          <w:tag w:val="goog_rdk_6"/>
          <w:id w:val="-1200471885"/>
        </w:sdtPr>
        <w:sdtEndPr/>
        <w:sdtContent>
          <w:r>
            <w:rPr>
              <w:rFonts w:ascii="Arial Unicode MS" w:eastAsia="Arial Unicode MS" w:hAnsi="Arial Unicode MS" w:cs="Arial Unicode MS"/>
              <w:color w:val="000000"/>
            </w:rPr>
            <w:t>☐</w:t>
          </w:r>
        </w:sdtContent>
      </w:sdt>
      <w:r>
        <w:rPr>
          <w:rFonts w:ascii="Avenir" w:eastAsia="Avenir" w:hAnsi="Avenir" w:cs="Avenir"/>
          <w:color w:val="000000"/>
        </w:rPr>
        <w:t xml:space="preserve"> DO NOT RESUSCITATE. Comfort and pain relief only.</w:t>
      </w:r>
      <w:r>
        <w:rPr>
          <w:rFonts w:ascii="Avenir" w:eastAsia="Avenir" w:hAnsi="Avenir" w:cs="Avenir"/>
          <w:color w:val="000000"/>
        </w:rPr>
        <w:br/>
      </w:r>
      <w:sdt>
        <w:sdtPr>
          <w:tag w:val="goog_rdk_7"/>
          <w:id w:val="123907923"/>
        </w:sdtPr>
        <w:sdtEndPr/>
        <w:sdtContent>
          <w:r>
            <w:rPr>
              <w:rFonts w:ascii="Arial Unicode MS" w:eastAsia="Arial Unicode MS" w:hAnsi="Arial Unicode MS" w:cs="Arial Unicode MS"/>
              <w:color w:val="000000"/>
            </w:rPr>
            <w:t>☐</w:t>
          </w:r>
        </w:sdtContent>
      </w:sdt>
      <w:r>
        <w:rPr>
          <w:rFonts w:ascii="Avenir" w:eastAsia="Avenir" w:hAnsi="Avenir" w:cs="Avenir"/>
          <w:color w:val="000000"/>
        </w:rPr>
        <w:t xml:space="preserve"> ATTEMPT LIFE-SAVING INTERVENTION, including CPR or surgery if appropriate.</w:t>
      </w:r>
      <w:r>
        <w:rPr>
          <w:rFonts w:ascii="Avenir" w:eastAsia="Avenir" w:hAnsi="Avenir" w:cs="Avenir"/>
          <w:color w:val="000000"/>
        </w:rPr>
        <w:br/>
      </w:r>
      <w:sdt>
        <w:sdtPr>
          <w:tag w:val="goog_rdk_8"/>
          <w:id w:val="-634709066"/>
        </w:sdtPr>
        <w:sdtEndPr/>
        <w:sdtContent>
          <w:r>
            <w:rPr>
              <w:rFonts w:ascii="Arial Unicode MS" w:eastAsia="Arial Unicode MS" w:hAnsi="Arial Unicode MS" w:cs="Arial Unicode MS"/>
              <w:color w:val="000000"/>
            </w:rPr>
            <w:t>☐</w:t>
          </w:r>
        </w:sdtContent>
      </w:sdt>
      <w:r>
        <w:rPr>
          <w:rFonts w:ascii="Avenir" w:eastAsia="Avenir" w:hAnsi="Avenir" w:cs="Avenir"/>
          <w:color w:val="000000"/>
        </w:rPr>
        <w:t xml:space="preserve"> EUTHANASIA IF ADVISED, in consultation with the attending vet and at </w:t>
      </w:r>
      <w:r>
        <w:rPr>
          <w:rFonts w:ascii="Avenir" w:eastAsia="Avenir" w:hAnsi="Avenir" w:cs="Avenir"/>
        </w:rPr>
        <w:t>Doggy Day Academy</w:t>
      </w:r>
      <w:r>
        <w:rPr>
          <w:rFonts w:ascii="Avenir" w:eastAsia="Avenir" w:hAnsi="Avenir" w:cs="Avenir"/>
          <w:color w:val="000000"/>
        </w:rPr>
        <w:t>’s discretion.</w:t>
      </w:r>
      <w:r>
        <w:rPr>
          <w:rFonts w:ascii="Avenir" w:eastAsia="Avenir" w:hAnsi="Avenir" w:cs="Avenir"/>
          <w:color w:val="000000"/>
        </w:rPr>
        <w:br/>
        <w:t>Please discuss your wishes with your vet where appropriate.</w:t>
      </w:r>
    </w:p>
    <w:p w14:paraId="5A1DB286" w14:textId="77777777" w:rsidR="003000C2" w:rsidRDefault="003000C2">
      <w:pPr>
        <w:pBdr>
          <w:top w:val="nil"/>
          <w:left w:val="nil"/>
          <w:bottom w:val="nil"/>
          <w:right w:val="nil"/>
          <w:between w:val="nil"/>
        </w:pBdr>
        <w:spacing w:before="120" w:after="120"/>
        <w:rPr>
          <w:rFonts w:ascii="Avenir" w:eastAsia="Avenir" w:hAnsi="Avenir" w:cs="Avenir"/>
          <w:b/>
          <w:color w:val="000000"/>
        </w:rPr>
      </w:pPr>
    </w:p>
    <w:p w14:paraId="4056A1CF" w14:textId="77777777" w:rsidR="003000C2" w:rsidRDefault="009B0635">
      <w:pPr>
        <w:pBdr>
          <w:top w:val="nil"/>
          <w:left w:val="nil"/>
          <w:bottom w:val="nil"/>
          <w:right w:val="nil"/>
          <w:between w:val="nil"/>
        </w:pBdr>
        <w:spacing w:before="120" w:after="120"/>
        <w:rPr>
          <w:rFonts w:ascii="Avenir" w:eastAsia="Avenir" w:hAnsi="Avenir" w:cs="Avenir"/>
          <w:color w:val="000000"/>
        </w:rPr>
      </w:pPr>
      <w:r>
        <w:rPr>
          <w:rFonts w:ascii="Avenir" w:eastAsia="Avenir" w:hAnsi="Avenir" w:cs="Avenir"/>
          <w:b/>
          <w:color w:val="000000"/>
        </w:rPr>
        <w:t>Additional Notes:</w:t>
      </w:r>
    </w:p>
    <w:p w14:paraId="568A67F3" w14:textId="77777777" w:rsidR="003000C2" w:rsidRDefault="009B0635">
      <w:pPr>
        <w:spacing w:before="120" w:after="120"/>
        <w:rPr>
          <w:rFonts w:ascii="Avenir" w:eastAsia="Avenir" w:hAnsi="Avenir" w:cs="Avenir"/>
        </w:rPr>
      </w:pPr>
      <w:r>
        <w:pict w14:anchorId="091C0357">
          <v:rect id="_x0000_i1025" style="width:0;height:1.5pt" o:hralign="center" o:hrstd="t" o:hr="t" fillcolor="#a0a0a0" stroked="f"/>
        </w:pict>
      </w:r>
    </w:p>
    <w:p w14:paraId="16C2C8BF" w14:textId="77777777" w:rsidR="003000C2" w:rsidRDefault="009B0635">
      <w:pPr>
        <w:pStyle w:val="Heading1"/>
        <w:spacing w:before="120" w:after="120"/>
        <w:rPr>
          <w:rFonts w:ascii="Avenir" w:eastAsia="Avenir" w:hAnsi="Avenir" w:cs="Avenir"/>
          <w:color w:val="000000"/>
          <w:sz w:val="22"/>
          <w:szCs w:val="22"/>
        </w:rPr>
      </w:pPr>
      <w:r>
        <w:rPr>
          <w:rFonts w:ascii="Avenir" w:eastAsia="Avenir" w:hAnsi="Avenir" w:cs="Avenir"/>
          <w:color w:val="000000"/>
          <w:sz w:val="22"/>
          <w:szCs w:val="22"/>
        </w:rPr>
        <w:t>Funeral Arrangement Instructions</w:t>
      </w:r>
    </w:p>
    <w:p w14:paraId="499BF757" w14:textId="77777777" w:rsidR="003000C2" w:rsidRDefault="009B0635">
      <w:pPr>
        <w:pBdr>
          <w:top w:val="nil"/>
          <w:left w:val="nil"/>
          <w:bottom w:val="nil"/>
          <w:right w:val="nil"/>
          <w:between w:val="nil"/>
        </w:pBdr>
        <w:spacing w:before="120" w:after="120"/>
        <w:rPr>
          <w:rFonts w:ascii="Avenir" w:eastAsia="Avenir" w:hAnsi="Avenir" w:cs="Avenir"/>
          <w:color w:val="000000"/>
        </w:rPr>
      </w:pPr>
      <w:r>
        <w:rPr>
          <w:rFonts w:ascii="Avenir" w:eastAsia="Avenir" w:hAnsi="Avenir" w:cs="Avenir"/>
          <w:color w:val="000000"/>
        </w:rPr>
        <w:t>In the event of death, I request:</w:t>
      </w:r>
      <w:r>
        <w:rPr>
          <w:rFonts w:ascii="Avenir" w:eastAsia="Avenir" w:hAnsi="Avenir" w:cs="Avenir"/>
          <w:color w:val="000000"/>
        </w:rPr>
        <w:br/>
      </w:r>
      <w:sdt>
        <w:sdtPr>
          <w:tag w:val="goog_rdk_9"/>
          <w:id w:val="-724224689"/>
        </w:sdtPr>
        <w:sdtEndPr/>
        <w:sdtContent>
          <w:r>
            <w:rPr>
              <w:rFonts w:ascii="Arial Unicode MS" w:eastAsia="Arial Unicode MS" w:hAnsi="Arial Unicode MS" w:cs="Arial Unicode MS"/>
              <w:color w:val="000000"/>
            </w:rPr>
            <w:t>☐</w:t>
          </w:r>
        </w:sdtContent>
      </w:sdt>
      <w:r>
        <w:rPr>
          <w:rFonts w:ascii="Avenir" w:eastAsia="Avenir" w:hAnsi="Avenir" w:cs="Avenir"/>
          <w:color w:val="000000"/>
        </w:rPr>
        <w:t xml:space="preserve"> Cremation </w:t>
      </w:r>
      <w:sdt>
        <w:sdtPr>
          <w:tag w:val="goog_rdk_10"/>
          <w:id w:val="2035914471"/>
        </w:sdtPr>
        <w:sdtEndPr/>
        <w:sdtContent>
          <w:r>
            <w:rPr>
              <w:rFonts w:ascii="Arial Unicode MS" w:eastAsia="Arial Unicode MS" w:hAnsi="Arial Unicode MS" w:cs="Arial Unicode MS"/>
              <w:color w:val="000000"/>
            </w:rPr>
            <w:t>☐</w:t>
          </w:r>
        </w:sdtContent>
      </w:sdt>
      <w:r>
        <w:rPr>
          <w:rFonts w:ascii="Avenir" w:eastAsia="Avenir" w:hAnsi="Avenir" w:cs="Avenir"/>
          <w:color w:val="000000"/>
        </w:rPr>
        <w:t xml:space="preserve"> Retain body at veterinary clinic </w:t>
      </w:r>
      <w:sdt>
        <w:sdtPr>
          <w:tag w:val="goog_rdk_11"/>
          <w:id w:val="657602015"/>
        </w:sdtPr>
        <w:sdtEndPr/>
        <w:sdtContent>
          <w:r>
            <w:rPr>
              <w:rFonts w:ascii="Arial Unicode MS" w:eastAsia="Arial Unicode MS" w:hAnsi="Arial Unicode MS" w:cs="Arial Unicode MS"/>
              <w:color w:val="000000"/>
            </w:rPr>
            <w:t>☐</w:t>
          </w:r>
        </w:sdtContent>
      </w:sdt>
      <w:r>
        <w:rPr>
          <w:rFonts w:ascii="Avenir" w:eastAsia="Avenir" w:hAnsi="Avenir" w:cs="Avenir"/>
          <w:color w:val="000000"/>
        </w:rPr>
        <w:t xml:space="preserve"> Other: ______________________</w:t>
      </w:r>
    </w:p>
    <w:p w14:paraId="7F6CA808" w14:textId="77777777" w:rsidR="003000C2" w:rsidRDefault="009B0635">
      <w:pPr>
        <w:pStyle w:val="Heading1"/>
        <w:spacing w:before="120" w:after="120"/>
        <w:rPr>
          <w:rFonts w:ascii="Avenir" w:eastAsia="Avenir" w:hAnsi="Avenir" w:cs="Avenir"/>
          <w:color w:val="000000"/>
          <w:sz w:val="22"/>
          <w:szCs w:val="22"/>
        </w:rPr>
      </w:pPr>
      <w:r>
        <w:rPr>
          <w:rFonts w:ascii="Avenir" w:eastAsia="Avenir" w:hAnsi="Avenir" w:cs="Avenir"/>
          <w:color w:val="000000"/>
          <w:sz w:val="22"/>
          <w:szCs w:val="22"/>
        </w:rPr>
        <w:lastRenderedPageBreak/>
        <w:t>Release from Liability</w:t>
      </w:r>
    </w:p>
    <w:p w14:paraId="06773C89" w14:textId="77777777" w:rsidR="003000C2" w:rsidRDefault="009B0635">
      <w:pPr>
        <w:pBdr>
          <w:top w:val="nil"/>
          <w:left w:val="nil"/>
          <w:bottom w:val="nil"/>
          <w:right w:val="nil"/>
          <w:between w:val="nil"/>
        </w:pBdr>
        <w:spacing w:before="120" w:after="120"/>
        <w:rPr>
          <w:rFonts w:ascii="Avenir" w:eastAsia="Avenir" w:hAnsi="Avenir" w:cs="Avenir"/>
          <w:color w:val="000000"/>
        </w:rPr>
      </w:pPr>
      <w:r>
        <w:rPr>
          <w:rFonts w:ascii="Avenir" w:eastAsia="Avenir" w:hAnsi="Avenir" w:cs="Avenir"/>
          <w:color w:val="000000"/>
        </w:rPr>
        <w:t xml:space="preserve">I agree that </w:t>
      </w:r>
      <w:r>
        <w:rPr>
          <w:rFonts w:ascii="Avenir" w:eastAsia="Avenir" w:hAnsi="Avenir" w:cs="Avenir"/>
        </w:rPr>
        <w:t xml:space="preserve">Doggy Day Academy </w:t>
      </w:r>
      <w:r>
        <w:rPr>
          <w:rFonts w:ascii="Avenir" w:eastAsia="Avenir" w:hAnsi="Avenir" w:cs="Avenir"/>
          <w:color w:val="000000"/>
        </w:rPr>
        <w:t>and its staff are released from liability related to transport to and from the veterinarian and outcomes of treatment administered in good faith. This release applies to current and future services unless revoked in writing.</w:t>
      </w:r>
    </w:p>
    <w:p w14:paraId="275A108A" w14:textId="77777777" w:rsidR="003000C2" w:rsidRDefault="009B0635">
      <w:pPr>
        <w:pStyle w:val="Heading1"/>
        <w:spacing w:before="120" w:after="120"/>
        <w:rPr>
          <w:rFonts w:ascii="Avenir" w:eastAsia="Avenir" w:hAnsi="Avenir" w:cs="Avenir"/>
          <w:color w:val="000000"/>
          <w:sz w:val="22"/>
          <w:szCs w:val="22"/>
        </w:rPr>
      </w:pPr>
      <w:r>
        <w:rPr>
          <w:rFonts w:ascii="Avenir" w:eastAsia="Avenir" w:hAnsi="Avenir" w:cs="Avenir"/>
          <w:color w:val="000000"/>
          <w:sz w:val="22"/>
          <w:szCs w:val="22"/>
        </w:rPr>
        <w:t>Data Protection</w:t>
      </w:r>
    </w:p>
    <w:p w14:paraId="45393D86" w14:textId="77777777" w:rsidR="003000C2" w:rsidRDefault="009B0635">
      <w:pPr>
        <w:pBdr>
          <w:top w:val="nil"/>
          <w:left w:val="nil"/>
          <w:bottom w:val="nil"/>
          <w:right w:val="nil"/>
          <w:between w:val="nil"/>
        </w:pBdr>
        <w:spacing w:before="120" w:after="120"/>
        <w:rPr>
          <w:rFonts w:ascii="Avenir" w:eastAsia="Avenir" w:hAnsi="Avenir" w:cs="Avenir"/>
          <w:color w:val="000000"/>
        </w:rPr>
      </w:pPr>
      <w:r>
        <w:rPr>
          <w:rFonts w:ascii="Avenir" w:eastAsia="Avenir" w:hAnsi="Avenir" w:cs="Avenir"/>
          <w:color w:val="000000"/>
        </w:rPr>
        <w:t>All information will be stored securely and used only for veterinary care decisions and pet welfare under UK GDPR.</w:t>
      </w:r>
    </w:p>
    <w:p w14:paraId="3FFA0AC8" w14:textId="77777777" w:rsidR="003000C2" w:rsidRDefault="003000C2">
      <w:pPr>
        <w:pBdr>
          <w:bottom w:val="single" w:sz="12" w:space="1" w:color="000000"/>
        </w:pBdr>
        <w:spacing w:before="120" w:after="120"/>
        <w:rPr>
          <w:rFonts w:ascii="Avenir" w:eastAsia="Avenir" w:hAnsi="Avenir" w:cs="Avenir"/>
        </w:rPr>
      </w:pPr>
    </w:p>
    <w:p w14:paraId="767C70F8" w14:textId="77777777" w:rsidR="003000C2" w:rsidRDefault="009B0635">
      <w:pPr>
        <w:pStyle w:val="Heading1"/>
        <w:spacing w:before="120" w:after="120"/>
        <w:rPr>
          <w:rFonts w:ascii="Avenir" w:eastAsia="Avenir" w:hAnsi="Avenir" w:cs="Avenir"/>
          <w:color w:val="000000"/>
          <w:sz w:val="22"/>
          <w:szCs w:val="22"/>
        </w:rPr>
      </w:pPr>
      <w:r>
        <w:rPr>
          <w:rFonts w:ascii="Avenir" w:eastAsia="Avenir" w:hAnsi="Avenir" w:cs="Avenir"/>
          <w:color w:val="000000"/>
          <w:sz w:val="22"/>
          <w:szCs w:val="22"/>
        </w:rPr>
        <w:t>Client Confirmation</w:t>
      </w:r>
    </w:p>
    <w:p w14:paraId="1F06E3E4" w14:textId="77777777" w:rsidR="003000C2" w:rsidRDefault="009B0635">
      <w:pPr>
        <w:spacing w:before="120" w:after="120"/>
        <w:rPr>
          <w:rFonts w:ascii="Avenir" w:eastAsia="Avenir" w:hAnsi="Avenir" w:cs="Avenir"/>
        </w:rPr>
      </w:pPr>
      <w:sdt>
        <w:sdtPr>
          <w:tag w:val="goog_rdk_12"/>
          <w:id w:val="-956042028"/>
        </w:sdtPr>
        <w:sdtEndPr/>
        <w:sdtContent>
          <w:r>
            <w:rPr>
              <w:rFonts w:ascii="Arial Unicode MS" w:eastAsia="Arial Unicode MS" w:hAnsi="Arial Unicode MS" w:cs="Arial Unicode MS"/>
            </w:rPr>
            <w:t>☐</w:t>
          </w:r>
        </w:sdtContent>
      </w:sdt>
      <w:r>
        <w:rPr>
          <w:rFonts w:ascii="Avenir" w:eastAsia="Avenir" w:hAnsi="Avenir" w:cs="Avenir"/>
        </w:rPr>
        <w:t xml:space="preserve"> I confirm that I have read, understood, and agree to points covered in this Veterinary Release Form.</w:t>
      </w:r>
    </w:p>
    <w:tbl>
      <w:tblPr>
        <w:tblStyle w:val="a0"/>
        <w:tblW w:w="863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3936"/>
        <w:gridCol w:w="4694"/>
      </w:tblGrid>
      <w:tr w:rsidR="003000C2" w14:paraId="5CED62EE" w14:textId="77777777">
        <w:tc>
          <w:tcPr>
            <w:tcW w:w="3936" w:type="dxa"/>
          </w:tcPr>
          <w:p w14:paraId="666156CD" w14:textId="77777777" w:rsidR="003000C2" w:rsidRDefault="009B0635">
            <w:pPr>
              <w:spacing w:before="120" w:after="120" w:line="276" w:lineRule="auto"/>
              <w:rPr>
                <w:rFonts w:ascii="Avenir" w:eastAsia="Avenir" w:hAnsi="Avenir" w:cs="Avenir"/>
              </w:rPr>
            </w:pPr>
            <w:r>
              <w:rPr>
                <w:rFonts w:ascii="Avenir" w:eastAsia="Avenir" w:hAnsi="Avenir" w:cs="Avenir"/>
              </w:rPr>
              <w:t>Pet Owner’s Full Name</w:t>
            </w:r>
          </w:p>
        </w:tc>
        <w:tc>
          <w:tcPr>
            <w:tcW w:w="4694" w:type="dxa"/>
          </w:tcPr>
          <w:p w14:paraId="3F4BE06C" w14:textId="77777777" w:rsidR="003000C2" w:rsidRDefault="003000C2">
            <w:pPr>
              <w:spacing w:before="120" w:after="120" w:line="276" w:lineRule="auto"/>
              <w:rPr>
                <w:rFonts w:ascii="Avenir" w:eastAsia="Avenir" w:hAnsi="Avenir" w:cs="Avenir"/>
              </w:rPr>
            </w:pPr>
          </w:p>
        </w:tc>
      </w:tr>
      <w:tr w:rsidR="003000C2" w14:paraId="111E7059" w14:textId="77777777">
        <w:tc>
          <w:tcPr>
            <w:tcW w:w="3936" w:type="dxa"/>
          </w:tcPr>
          <w:p w14:paraId="19F91A2E" w14:textId="77777777" w:rsidR="003000C2" w:rsidRDefault="009B0635">
            <w:pPr>
              <w:spacing w:before="120" w:after="120" w:line="276" w:lineRule="auto"/>
              <w:rPr>
                <w:rFonts w:ascii="Avenir" w:eastAsia="Avenir" w:hAnsi="Avenir" w:cs="Avenir"/>
              </w:rPr>
            </w:pPr>
            <w:r>
              <w:rPr>
                <w:rFonts w:ascii="Avenir" w:eastAsia="Avenir" w:hAnsi="Avenir" w:cs="Avenir"/>
              </w:rPr>
              <w:t>Pet Owner’s Signature (or typed full name if digital form):</w:t>
            </w:r>
          </w:p>
        </w:tc>
        <w:tc>
          <w:tcPr>
            <w:tcW w:w="4694" w:type="dxa"/>
          </w:tcPr>
          <w:p w14:paraId="046E28C3" w14:textId="77777777" w:rsidR="003000C2" w:rsidRDefault="003000C2">
            <w:pPr>
              <w:spacing w:before="120" w:after="120" w:line="276" w:lineRule="auto"/>
              <w:rPr>
                <w:rFonts w:ascii="Avenir" w:eastAsia="Avenir" w:hAnsi="Avenir" w:cs="Avenir"/>
              </w:rPr>
            </w:pPr>
          </w:p>
        </w:tc>
      </w:tr>
      <w:tr w:rsidR="003000C2" w14:paraId="729B2E6F" w14:textId="77777777">
        <w:tc>
          <w:tcPr>
            <w:tcW w:w="3936" w:type="dxa"/>
          </w:tcPr>
          <w:p w14:paraId="57C8BFF3" w14:textId="77777777" w:rsidR="003000C2" w:rsidRDefault="009B0635">
            <w:pPr>
              <w:spacing w:before="120" w:after="120" w:line="276" w:lineRule="auto"/>
              <w:rPr>
                <w:rFonts w:ascii="Avenir" w:eastAsia="Avenir" w:hAnsi="Avenir" w:cs="Avenir"/>
              </w:rPr>
            </w:pPr>
            <w:r>
              <w:rPr>
                <w:rFonts w:ascii="Avenir" w:eastAsia="Avenir" w:hAnsi="Avenir" w:cs="Avenir"/>
              </w:rPr>
              <w:t>Date:</w:t>
            </w:r>
          </w:p>
        </w:tc>
        <w:tc>
          <w:tcPr>
            <w:tcW w:w="4694" w:type="dxa"/>
          </w:tcPr>
          <w:p w14:paraId="4B78C144" w14:textId="77777777" w:rsidR="003000C2" w:rsidRDefault="003000C2">
            <w:pPr>
              <w:spacing w:before="120" w:after="120" w:line="276" w:lineRule="auto"/>
              <w:rPr>
                <w:rFonts w:ascii="Avenir" w:eastAsia="Avenir" w:hAnsi="Avenir" w:cs="Avenir"/>
              </w:rPr>
            </w:pPr>
          </w:p>
        </w:tc>
      </w:tr>
    </w:tbl>
    <w:p w14:paraId="46514545" w14:textId="77777777" w:rsidR="003000C2" w:rsidRDefault="003000C2">
      <w:pPr>
        <w:spacing w:before="120" w:after="120"/>
        <w:rPr>
          <w:rFonts w:ascii="Avenir" w:eastAsia="Avenir" w:hAnsi="Avenir" w:cs="Avenir"/>
        </w:rPr>
      </w:pPr>
    </w:p>
    <w:tbl>
      <w:tblPr>
        <w:tblStyle w:val="a1"/>
        <w:tblW w:w="863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3936"/>
        <w:gridCol w:w="4694"/>
      </w:tblGrid>
      <w:tr w:rsidR="003000C2" w14:paraId="1B22BDE9" w14:textId="77777777">
        <w:tc>
          <w:tcPr>
            <w:tcW w:w="3936" w:type="dxa"/>
          </w:tcPr>
          <w:p w14:paraId="36DB461A" w14:textId="77777777" w:rsidR="003000C2" w:rsidRDefault="009B0635">
            <w:pPr>
              <w:spacing w:before="120" w:after="120" w:line="276" w:lineRule="auto"/>
              <w:rPr>
                <w:rFonts w:ascii="Avenir" w:eastAsia="Avenir" w:hAnsi="Avenir" w:cs="Avenir"/>
              </w:rPr>
            </w:pPr>
            <w:r>
              <w:rPr>
                <w:rFonts w:ascii="Avenir" w:eastAsia="Avenir" w:hAnsi="Avenir" w:cs="Avenir"/>
              </w:rPr>
              <w:t>Emergency Contact Name</w:t>
            </w:r>
          </w:p>
        </w:tc>
        <w:tc>
          <w:tcPr>
            <w:tcW w:w="4694" w:type="dxa"/>
          </w:tcPr>
          <w:p w14:paraId="151D2BB7" w14:textId="77777777" w:rsidR="003000C2" w:rsidRDefault="003000C2">
            <w:pPr>
              <w:spacing w:before="120" w:after="120" w:line="276" w:lineRule="auto"/>
              <w:rPr>
                <w:rFonts w:ascii="Avenir" w:eastAsia="Avenir" w:hAnsi="Avenir" w:cs="Avenir"/>
              </w:rPr>
            </w:pPr>
          </w:p>
        </w:tc>
      </w:tr>
      <w:tr w:rsidR="003000C2" w14:paraId="34CCFB8C" w14:textId="77777777">
        <w:tc>
          <w:tcPr>
            <w:tcW w:w="3936" w:type="dxa"/>
          </w:tcPr>
          <w:p w14:paraId="1EDC507D" w14:textId="77777777" w:rsidR="003000C2" w:rsidRDefault="009B0635">
            <w:pPr>
              <w:spacing w:before="120" w:after="120" w:line="276" w:lineRule="auto"/>
              <w:rPr>
                <w:rFonts w:ascii="Avenir" w:eastAsia="Avenir" w:hAnsi="Avenir" w:cs="Avenir"/>
              </w:rPr>
            </w:pPr>
            <w:r>
              <w:rPr>
                <w:rFonts w:ascii="Avenir" w:eastAsia="Avenir" w:hAnsi="Avenir" w:cs="Avenir"/>
              </w:rPr>
              <w:t xml:space="preserve">Emergency Contact Phone No. </w:t>
            </w:r>
          </w:p>
        </w:tc>
        <w:tc>
          <w:tcPr>
            <w:tcW w:w="4694" w:type="dxa"/>
          </w:tcPr>
          <w:p w14:paraId="050891C6" w14:textId="77777777" w:rsidR="003000C2" w:rsidRDefault="003000C2">
            <w:pPr>
              <w:spacing w:before="120" w:after="120" w:line="276" w:lineRule="auto"/>
              <w:rPr>
                <w:rFonts w:ascii="Avenir" w:eastAsia="Avenir" w:hAnsi="Avenir" w:cs="Avenir"/>
              </w:rPr>
            </w:pPr>
          </w:p>
        </w:tc>
      </w:tr>
    </w:tbl>
    <w:p w14:paraId="36DB008D" w14:textId="77777777" w:rsidR="003000C2" w:rsidRDefault="009B0635">
      <w:pPr>
        <w:spacing w:before="120" w:after="120"/>
        <w:rPr>
          <w:rFonts w:ascii="Avenir" w:eastAsia="Avenir" w:hAnsi="Avenir" w:cs="Avenir"/>
        </w:rPr>
      </w:pPr>
      <w:r>
        <w:rPr>
          <w:rFonts w:ascii="Avenir" w:eastAsia="Avenir" w:hAnsi="Avenir" w:cs="Avenir"/>
          <w:b/>
        </w:rPr>
        <w:t>For and on behalf of Pet Owner</w:t>
      </w:r>
    </w:p>
    <w:p w14:paraId="0AB10122" w14:textId="77777777" w:rsidR="003000C2" w:rsidRDefault="003000C2">
      <w:pPr>
        <w:rPr>
          <w:rFonts w:ascii="Avenir" w:eastAsia="Avenir" w:hAnsi="Avenir" w:cs="Avenir"/>
        </w:rPr>
      </w:pPr>
    </w:p>
    <w:sectPr w:rsidR="003000C2">
      <w:headerReference w:type="even" r:id="rId8"/>
      <w:headerReference w:type="default" r:id="rId9"/>
      <w:footerReference w:type="even" r:id="rId10"/>
      <w:footerReference w:type="default" r:id="rId11"/>
      <w:headerReference w:type="first" r:id="rId12"/>
      <w:footerReference w:type="first" r:id="rId13"/>
      <w:pgSz w:w="12240" w:h="15840"/>
      <w:pgMar w:top="1440" w:right="1800" w:bottom="1440" w:left="180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9D61DFE" w14:textId="77777777" w:rsidR="009B0635" w:rsidRDefault="009B0635">
      <w:pPr>
        <w:spacing w:after="0" w:line="240" w:lineRule="auto"/>
      </w:pPr>
      <w:r>
        <w:separator/>
      </w:r>
    </w:p>
  </w:endnote>
  <w:endnote w:type="continuationSeparator" w:id="0">
    <w:p w14:paraId="713B4782" w14:textId="77777777" w:rsidR="009B0635" w:rsidRDefault="009B063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mbria">
    <w:panose1 w:val="02040503050406030204"/>
    <w:charset w:val="00"/>
    <w:family w:val="roman"/>
    <w:pitch w:val="variable"/>
    <w:sig w:usb0="E00006FF" w:usb1="420024FF" w:usb2="02000000" w:usb3="00000000" w:csb0="0000019F" w:csb1="00000000"/>
    <w:embedRegular r:id="rId1" w:fontKey="{C175E7A8-0B9F-4705-A439-9B0D97B1DF18}"/>
    <w:embedBold r:id="rId2" w:fontKey="{FAD95429-1656-481E-BE6F-54231B59A7DA}"/>
    <w:embedItalic r:id="rId3" w:fontKey="{C8F46A69-2944-44FF-9FDF-3B705406851D}"/>
    <w:embedBoldItalic r:id="rId4" w:fontKey="{3B6A6E10-0D63-47BB-8D60-2B3DBAF84701}"/>
  </w:font>
  <w:font w:name="Calibri">
    <w:panose1 w:val="020F0502020204030204"/>
    <w:charset w:val="00"/>
    <w:family w:val="swiss"/>
    <w:pitch w:val="variable"/>
    <w:sig w:usb0="E4002EFF" w:usb1="C200247B" w:usb2="00000009" w:usb3="00000000" w:csb0="000001FF" w:csb1="00000000"/>
    <w:embedRegular r:id="rId5" w:fontKey="{F01A79DA-7C34-45AF-BBA2-D72089F73B8D}"/>
    <w:embedBold r:id="rId6" w:fontKey="{41DF0A8B-4528-4D40-B75D-895DBA80A761}"/>
    <w:embedItalic r:id="rId7" w:fontKey="{0D7737F7-A7A5-4D88-8AB8-FB86E8FF6E34}"/>
    <w:embedBoldItalic r:id="rId8" w:fontKey="{9F7AD251-5F56-4136-BBA3-1C17D958A0A6}"/>
  </w:font>
  <w:font w:name="Times New Roman">
    <w:panose1 w:val="02020603050405020304"/>
    <w:charset w:val="00"/>
    <w:family w:val="roman"/>
    <w:pitch w:val="variable"/>
    <w:sig w:usb0="E0002EFF" w:usb1="C000785B" w:usb2="00000009" w:usb3="00000000" w:csb0="000001FF" w:csb1="00000000"/>
  </w:font>
  <w:font w:name="Courier">
    <w:panose1 w:val="02070409020205020404"/>
    <w:charset w:val="00"/>
    <w:family w:val="modern"/>
    <w:pitch w:val="fixed"/>
    <w:sig w:usb0="00000003" w:usb1="00000000" w:usb2="00000000" w:usb3="00000000" w:csb0="00000001" w:csb1="00000000"/>
  </w:font>
  <w:font w:name="Roboto Slab">
    <w:charset w:val="00"/>
    <w:family w:val="auto"/>
    <w:pitch w:val="variable"/>
    <w:sig w:usb0="000004FF" w:usb1="8000405F" w:usb2="00000022" w:usb3="00000000" w:csb0="0000019F" w:csb1="00000000"/>
    <w:embedRegular r:id="rId9" w:fontKey="{5BDA270A-C28C-404C-A0D7-9E1E1912A57C}"/>
    <w:embedBold r:id="rId10" w:fontKey="{ED452240-1FC9-4C3F-8198-F7011EEA70E9}"/>
  </w:font>
  <w:font w:name="Avenir">
    <w:altName w:val="Calibri"/>
    <w:charset w:val="00"/>
    <w:family w:val="auto"/>
    <w:pitch w:val="default"/>
  </w:font>
  <w:font w:name="Arial">
    <w:panose1 w:val="020B0604020202020204"/>
    <w:charset w:val="00"/>
    <w:family w:val="swiss"/>
    <w:pitch w:val="variable"/>
    <w:sig w:usb0="E0002EFF" w:usb1="C000785B" w:usb2="00000009" w:usb3="00000000" w:csb0="000001FF" w:csb1="00000000"/>
  </w:font>
  <w:font w:name="Quattrocento Sans">
    <w:charset w:val="00"/>
    <w:family w:val="swiss"/>
    <w:pitch w:val="variable"/>
    <w:sig w:usb0="800000BF" w:usb1="4000005B" w:usb2="00000000" w:usb3="00000000" w:csb0="00000001" w:csb1="00000000"/>
    <w:embedRegular r:id="rId11" w:fontKey="{3A9EE423-2A1C-4D21-A3B8-B06F8E1B5C72}"/>
  </w:font>
  <w:font w:name="Arial Unicode MS">
    <w:altName w:val="Arial"/>
    <w:panose1 w:val="020B0604020202020204"/>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EB47B5" w14:textId="77777777" w:rsidR="003000C2" w:rsidRDefault="003000C2">
    <w:pPr>
      <w:pBdr>
        <w:top w:val="nil"/>
        <w:left w:val="nil"/>
        <w:bottom w:val="nil"/>
        <w:right w:val="nil"/>
        <w:between w:val="nil"/>
      </w:pBdr>
      <w:tabs>
        <w:tab w:val="center" w:pos="4680"/>
        <w:tab w:val="right" w:pos="9360"/>
      </w:tabs>
      <w:spacing w:after="0"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B9CFF0" w14:textId="77777777" w:rsidR="003000C2" w:rsidRDefault="009B0635">
    <w:pPr>
      <w:pBdr>
        <w:top w:val="nil"/>
        <w:left w:val="nil"/>
        <w:bottom w:val="nil"/>
        <w:right w:val="nil"/>
        <w:between w:val="nil"/>
      </w:pBdr>
      <w:tabs>
        <w:tab w:val="center" w:pos="4680"/>
        <w:tab w:val="right" w:pos="9360"/>
      </w:tabs>
      <w:spacing w:after="0" w:line="240" w:lineRule="auto"/>
      <w:rPr>
        <w:color w:val="000000"/>
      </w:rPr>
    </w:pPr>
    <w:r>
      <w:rPr>
        <w:noProof/>
      </w:rPr>
      <mc:AlternateContent>
        <mc:Choice Requires="wpg">
          <w:drawing>
            <wp:anchor distT="0" distB="0" distL="114300" distR="114300" simplePos="0" relativeHeight="251658240" behindDoc="0" locked="0" layoutInCell="1" hidden="0" allowOverlap="1" wp14:anchorId="31AEFC84" wp14:editId="211A3058">
              <wp:simplePos x="0" y="0"/>
              <wp:positionH relativeFrom="column">
                <wp:posOffset>-3411853</wp:posOffset>
              </wp:positionH>
              <wp:positionV relativeFrom="paragraph">
                <wp:posOffset>-335279</wp:posOffset>
              </wp:positionV>
              <wp:extent cx="13323570" cy="3523615"/>
              <wp:effectExtent l="0" t="0" r="0" b="0"/>
              <wp:wrapNone/>
              <wp:docPr id="1663761820" name="Group 1663761820"/>
              <wp:cNvGraphicFramePr/>
              <a:graphic xmlns:a="http://schemas.openxmlformats.org/drawingml/2006/main">
                <a:graphicData uri="http://schemas.microsoft.com/office/word/2010/wordprocessingGroup">
                  <wpg:wgp>
                    <wpg:cNvGrpSpPr/>
                    <wpg:grpSpPr>
                      <a:xfrm>
                        <a:off x="0" y="0"/>
                        <a:ext cx="13323570" cy="3523615"/>
                        <a:chOff x="0" y="2018175"/>
                        <a:chExt cx="10692000" cy="3523650"/>
                      </a:xfrm>
                    </wpg:grpSpPr>
                    <wpg:grpSp>
                      <wpg:cNvPr id="1763320978" name="Group 1763320978"/>
                      <wpg:cNvGrpSpPr/>
                      <wpg:grpSpPr>
                        <a:xfrm>
                          <a:off x="0" y="2018193"/>
                          <a:ext cx="10692000" cy="3523615"/>
                          <a:chOff x="0" y="0"/>
                          <a:chExt cx="13323570" cy="3523615"/>
                        </a:xfrm>
                      </wpg:grpSpPr>
                      <wps:wsp>
                        <wps:cNvPr id="1079935455" name="Rectangle 1079935455"/>
                        <wps:cNvSpPr/>
                        <wps:spPr>
                          <a:xfrm>
                            <a:off x="0" y="0"/>
                            <a:ext cx="13323550" cy="3523600"/>
                          </a:xfrm>
                          <a:prstGeom prst="rect">
                            <a:avLst/>
                          </a:prstGeom>
                          <a:noFill/>
                          <a:ln>
                            <a:noFill/>
                          </a:ln>
                        </wps:spPr>
                        <wps:txbx>
                          <w:txbxContent>
                            <w:p w14:paraId="4E196E27" w14:textId="77777777" w:rsidR="003000C2" w:rsidRDefault="003000C2">
                              <w:pPr>
                                <w:spacing w:after="0" w:line="240" w:lineRule="auto"/>
                                <w:textDirection w:val="btLr"/>
                              </w:pPr>
                            </w:p>
                          </w:txbxContent>
                        </wps:txbx>
                        <wps:bodyPr spcFirstLastPara="1" wrap="square" lIns="91425" tIns="91425" rIns="91425" bIns="91425" anchor="ctr" anchorCtr="0">
                          <a:noAutofit/>
                        </wps:bodyPr>
                      </wps:wsp>
                      <wpg:grpSp>
                        <wpg:cNvPr id="784697102" name="Group 784697102"/>
                        <wpg:cNvGrpSpPr/>
                        <wpg:grpSpPr>
                          <a:xfrm>
                            <a:off x="0" y="0"/>
                            <a:ext cx="13323570" cy="3523615"/>
                            <a:chOff x="0" y="0"/>
                            <a:chExt cx="13323693" cy="3524000"/>
                          </a:xfrm>
                        </wpg:grpSpPr>
                        <wps:wsp>
                          <wps:cNvPr id="2007759115" name="Oval 2007759115"/>
                          <wps:cNvSpPr/>
                          <wps:spPr>
                            <a:xfrm>
                              <a:off x="0" y="0"/>
                              <a:ext cx="12620625" cy="3413760"/>
                            </a:xfrm>
                            <a:prstGeom prst="ellipse">
                              <a:avLst/>
                            </a:prstGeom>
                            <a:solidFill>
                              <a:srgbClr val="6B3F94"/>
                            </a:solidFill>
                            <a:ln>
                              <a:noFill/>
                            </a:ln>
                          </wps:spPr>
                          <wps:txbx>
                            <w:txbxContent>
                              <w:p w14:paraId="6245DCD4" w14:textId="77777777" w:rsidR="003000C2" w:rsidRDefault="003000C2">
                                <w:pPr>
                                  <w:spacing w:after="0" w:line="240" w:lineRule="auto"/>
                                  <w:textDirection w:val="btLr"/>
                                </w:pPr>
                              </w:p>
                            </w:txbxContent>
                          </wps:txbx>
                          <wps:bodyPr spcFirstLastPara="1" wrap="square" lIns="91425" tIns="91425" rIns="91425" bIns="91425" anchor="ctr" anchorCtr="0">
                            <a:noAutofit/>
                          </wps:bodyPr>
                        </wps:wsp>
                        <wps:wsp>
                          <wps:cNvPr id="141154938" name="Oval 141154938"/>
                          <wps:cNvSpPr/>
                          <wps:spPr>
                            <a:xfrm>
                              <a:off x="702734" y="110067"/>
                              <a:ext cx="12620959" cy="3413933"/>
                            </a:xfrm>
                            <a:prstGeom prst="ellipse">
                              <a:avLst/>
                            </a:prstGeom>
                            <a:solidFill>
                              <a:srgbClr val="2DB4A0"/>
                            </a:solidFill>
                            <a:ln>
                              <a:noFill/>
                            </a:ln>
                          </wps:spPr>
                          <wps:txbx>
                            <w:txbxContent>
                              <w:p w14:paraId="7A5642A4" w14:textId="77777777" w:rsidR="003000C2" w:rsidRDefault="003000C2">
                                <w:pPr>
                                  <w:spacing w:after="0" w:line="240" w:lineRule="auto"/>
                                  <w:textDirection w:val="btLr"/>
                                </w:pPr>
                              </w:p>
                            </w:txbxContent>
                          </wps:txbx>
                          <wps:bodyPr spcFirstLastPara="1" wrap="square" lIns="91425" tIns="91425" rIns="91425" bIns="91425" anchor="ctr" anchorCtr="0">
                            <a:noAutofit/>
                          </wps:bodyPr>
                        </wps:wsp>
                      </wpg:grpSp>
                      <wps:wsp>
                        <wps:cNvPr id="698902972" name="Freeform: Shape 698902972"/>
                        <wps:cNvSpPr/>
                        <wps:spPr>
                          <a:xfrm flipH="1">
                            <a:off x="3495635" y="258501"/>
                            <a:ext cx="5308741" cy="605155"/>
                          </a:xfrm>
                          <a:custGeom>
                            <a:avLst/>
                            <a:gdLst/>
                            <a:ahLst/>
                            <a:cxnLst/>
                            <a:rect l="l" t="t" r="r" b="b"/>
                            <a:pathLst>
                              <a:path w="5308741" h="605155" extrusionOk="0">
                                <a:moveTo>
                                  <a:pt x="0" y="0"/>
                                </a:moveTo>
                                <a:cubicBezTo>
                                  <a:pt x="235916" y="12400"/>
                                  <a:pt x="315775" y="-26010"/>
                                  <a:pt x="610505" y="0"/>
                                </a:cubicBezTo>
                                <a:cubicBezTo>
                                  <a:pt x="905236" y="26010"/>
                                  <a:pt x="968367" y="-16256"/>
                                  <a:pt x="1114836" y="0"/>
                                </a:cubicBezTo>
                                <a:cubicBezTo>
                                  <a:pt x="1261305" y="16256"/>
                                  <a:pt x="1603789" y="18533"/>
                                  <a:pt x="1884603" y="0"/>
                                </a:cubicBezTo>
                                <a:cubicBezTo>
                                  <a:pt x="2165417" y="-18533"/>
                                  <a:pt x="2323562" y="-24550"/>
                                  <a:pt x="2495108" y="0"/>
                                </a:cubicBezTo>
                                <a:cubicBezTo>
                                  <a:pt x="2666655" y="24550"/>
                                  <a:pt x="2919541" y="-15737"/>
                                  <a:pt x="3105613" y="0"/>
                                </a:cubicBezTo>
                                <a:cubicBezTo>
                                  <a:pt x="3291686" y="15737"/>
                                  <a:pt x="3698035" y="12022"/>
                                  <a:pt x="3875381" y="0"/>
                                </a:cubicBezTo>
                                <a:cubicBezTo>
                                  <a:pt x="4052727" y="-12022"/>
                                  <a:pt x="4243972" y="20686"/>
                                  <a:pt x="4432799" y="0"/>
                                </a:cubicBezTo>
                                <a:cubicBezTo>
                                  <a:pt x="4621626" y="-20686"/>
                                  <a:pt x="5125213" y="6899"/>
                                  <a:pt x="5308741" y="0"/>
                                </a:cubicBezTo>
                                <a:cubicBezTo>
                                  <a:pt x="5334163" y="173391"/>
                                  <a:pt x="5283224" y="362004"/>
                                  <a:pt x="5308741" y="605155"/>
                                </a:cubicBezTo>
                                <a:cubicBezTo>
                                  <a:pt x="5050518" y="624400"/>
                                  <a:pt x="5025125" y="624383"/>
                                  <a:pt x="4751323" y="605155"/>
                                </a:cubicBezTo>
                                <a:cubicBezTo>
                                  <a:pt x="4477521" y="585927"/>
                                  <a:pt x="4330090" y="577841"/>
                                  <a:pt x="4087731" y="605155"/>
                                </a:cubicBezTo>
                                <a:cubicBezTo>
                                  <a:pt x="3845372" y="632469"/>
                                  <a:pt x="3733476" y="598015"/>
                                  <a:pt x="3477225" y="605155"/>
                                </a:cubicBezTo>
                                <a:cubicBezTo>
                                  <a:pt x="3220974" y="612295"/>
                                  <a:pt x="2994010" y="583087"/>
                                  <a:pt x="2707458" y="605155"/>
                                </a:cubicBezTo>
                                <a:cubicBezTo>
                                  <a:pt x="2420906" y="627223"/>
                                  <a:pt x="2181759" y="571803"/>
                                  <a:pt x="1937690" y="605155"/>
                                </a:cubicBezTo>
                                <a:cubicBezTo>
                                  <a:pt x="1693621" y="638507"/>
                                  <a:pt x="1510858" y="588927"/>
                                  <a:pt x="1380273" y="605155"/>
                                </a:cubicBezTo>
                                <a:cubicBezTo>
                                  <a:pt x="1249688" y="621383"/>
                                  <a:pt x="906645" y="609004"/>
                                  <a:pt x="716680" y="605155"/>
                                </a:cubicBezTo>
                                <a:cubicBezTo>
                                  <a:pt x="526715" y="601306"/>
                                  <a:pt x="173745" y="595109"/>
                                  <a:pt x="0" y="605155"/>
                                </a:cubicBezTo>
                                <a:cubicBezTo>
                                  <a:pt x="-14308" y="344642"/>
                                  <a:pt x="-11850" y="180964"/>
                                  <a:pt x="0" y="0"/>
                                </a:cubicBezTo>
                                <a:close/>
                              </a:path>
                            </a:pathLst>
                          </a:custGeom>
                          <a:noFill/>
                          <a:ln>
                            <a:noFill/>
                          </a:ln>
                        </wps:spPr>
                        <wps:txbx>
                          <w:txbxContent>
                            <w:p w14:paraId="052B4E03" w14:textId="77777777" w:rsidR="003000C2" w:rsidRDefault="009B0635">
                              <w:pPr>
                                <w:spacing w:after="0" w:line="240" w:lineRule="auto"/>
                                <w:jc w:val="center"/>
                                <w:textDirection w:val="btLr"/>
                              </w:pPr>
                              <w:r>
                                <w:rPr>
                                  <w:color w:val="FFFFFF"/>
                                  <w:sz w:val="18"/>
                                </w:rPr>
                                <w:t xml:space="preserve">Doggy Day Academy, The </w:t>
                              </w:r>
                              <w:proofErr w:type="spellStart"/>
                              <w:r>
                                <w:rPr>
                                  <w:color w:val="FFFFFF"/>
                                  <w:sz w:val="18"/>
                                </w:rPr>
                                <w:t>Kabins</w:t>
                              </w:r>
                              <w:proofErr w:type="spellEnd"/>
                              <w:r>
                                <w:rPr>
                                  <w:color w:val="FFFFFF"/>
                                  <w:sz w:val="18"/>
                                </w:rPr>
                                <w:t xml:space="preserve">, Pontefract Road, Brampton </w:t>
                              </w:r>
                              <w:proofErr w:type="spellStart"/>
                              <w:r>
                                <w:rPr>
                                  <w:color w:val="FFFFFF"/>
                                  <w:sz w:val="18"/>
                                </w:rPr>
                                <w:t>Bierlow</w:t>
                              </w:r>
                              <w:proofErr w:type="spellEnd"/>
                              <w:r>
                                <w:rPr>
                                  <w:color w:val="FFFFFF"/>
                                  <w:sz w:val="18"/>
                                </w:rPr>
                                <w:t>, Rotherham S73 0XU.</w:t>
                              </w:r>
                            </w:p>
                            <w:p w14:paraId="695C7BBD" w14:textId="77777777" w:rsidR="003000C2" w:rsidRDefault="009B0635">
                              <w:pPr>
                                <w:spacing w:after="0" w:line="240" w:lineRule="auto"/>
                                <w:jc w:val="center"/>
                                <w:textDirection w:val="btLr"/>
                              </w:pPr>
                              <w:r>
                                <w:rPr>
                                  <w:color w:val="FFFFFF"/>
                                  <w:sz w:val="18"/>
                                </w:rPr>
                                <w:t>07885520818 | jane@doggydayacademy.co.uk | http://www.doggydayacademy.co.uk</w:t>
                              </w:r>
                            </w:p>
                            <w:p w14:paraId="1C03F9C6" w14:textId="77777777" w:rsidR="003000C2" w:rsidRDefault="009B0635">
                              <w:pPr>
                                <w:spacing w:after="0" w:line="240" w:lineRule="auto"/>
                                <w:jc w:val="center"/>
                                <w:textDirection w:val="btLr"/>
                              </w:pPr>
                              <w:r>
                                <w:rPr>
                                  <w:rFonts w:ascii="Arial" w:eastAsia="Arial" w:hAnsi="Arial" w:cs="Arial"/>
                                  <w:color w:val="FFFFFF"/>
                                  <w:sz w:val="18"/>
                                </w:rPr>
                                <w:t>Doggy Day Academy Ltd (Registered number: 16688347)</w:t>
                              </w:r>
                            </w:p>
                            <w:p w14:paraId="5F91DAEC" w14:textId="77777777" w:rsidR="003000C2" w:rsidRDefault="003000C2">
                              <w:pPr>
                                <w:spacing w:line="275" w:lineRule="auto"/>
                                <w:jc w:val="center"/>
                                <w:textDirection w:val="btLr"/>
                              </w:pPr>
                            </w:p>
                          </w:txbxContent>
                        </wps:txbx>
                        <wps:bodyPr spcFirstLastPara="1" wrap="square" lIns="91425" tIns="108000" rIns="91425" bIns="0" anchor="ctr" anchorCtr="0">
                          <a:noAutofit/>
                        </wps:bodyPr>
                      </wps:wsp>
                    </wpg:grpSp>
                  </wpg:wgp>
                </a:graphicData>
              </a:graphic>
            </wp:anchor>
          </w:drawing>
        </mc:Choice>
        <mc:Fallback>
          <w:pict>
            <v:group w14:anchorId="31AEFC84" id="Group 1663761820" o:spid="_x0000_s1033" style="position:absolute;margin-left:-268.65pt;margin-top:-26.4pt;width:1049.1pt;height:277.45pt;z-index:251658240" coordorigin=",20181" coordsize="106920,352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">
              <v:group id="Group 1763320978" o:spid="_x0000_s1034" style="position:absolute;top:20181;width:106920;height:35237" coordsize="133235,35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">
                <v:rect id="Rectangle 1079935455" o:spid="_x0000_s1035" style="position:absolute;width:133235;height:352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" filled="f" stroked="f">
                  <v:textbox inset="2.53958mm,2.53958mm,2.53958mm,2.53958mm">
                    <w:txbxContent>
                      <w:p w14:paraId="4E196E27" w14:textId="77777777" w:rsidR="003000C2" w:rsidRDefault="003000C2">
                        <w:pPr>
                          <w:spacing w:after="0" w:line="240" w:lineRule="auto"/>
                          <w:textDirection w:val="btLr"/>
                        </w:pPr>
                      </w:p>
                    </w:txbxContent>
                  </v:textbox>
                </v:rect>
                <v:group id="Group 784697102" o:spid="_x0000_s1036" style="position:absolute;width:133235;height:35236" coordsize="133236,3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">
                  <v:oval id="Oval 2007759115" o:spid="_x0000_s1037" style="position:absolute;width:126206;height:341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" fillcolor="#6b3f94" stroked="f">
                    <v:textbox inset="2.53958mm,2.53958mm,2.53958mm,2.53958mm">
                      <w:txbxContent>
                        <w:p w14:paraId="6245DCD4" w14:textId="77777777" w:rsidR="003000C2" w:rsidRDefault="003000C2">
                          <w:pPr>
                            <w:spacing w:after="0" w:line="240" w:lineRule="auto"/>
                            <w:textDirection w:val="btLr"/>
                          </w:pPr>
                        </w:p>
                      </w:txbxContent>
                    </v:textbox>
                  </v:oval>
                  <v:oval id="Oval 141154938" o:spid="_x0000_s1038" style="position:absolute;left:7027;top:1100;width:126209;height:341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" fillcolor="#2db4a0" stroked="f">
                    <v:textbox inset="2.53958mm,2.53958mm,2.53958mm,2.53958mm">
                      <w:txbxContent>
                        <w:p w14:paraId="7A5642A4" w14:textId="77777777" w:rsidR="003000C2" w:rsidRDefault="003000C2">
                          <w:pPr>
                            <w:spacing w:after="0" w:line="240" w:lineRule="auto"/>
                            <w:textDirection w:val="btLr"/>
                          </w:pPr>
                        </w:p>
                      </w:txbxContent>
                    </v:textbox>
                  </v:oval>
                </v:group>
                <v:shape id="Freeform: Shape 698902972" o:spid="_x0000_s1039" style="position:absolute;left:34956;top:2585;width:53087;height:6051;flip:x;visibility:visible;mso-wrap-style:square;v-text-anchor:middle" coordsize="5308741,6051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" adj="-11796480,,5400" path="m,c235916,12400,315775,-26010,610505,v294731,26010,357862,-16256,504331,c1261305,16256,1603789,18533,1884603,v280814,-18533,438959,-24550,610505,c2666655,24550,2919541,-15737,3105613,v186073,15737,592422,12022,769768,c4052727,-12022,4243972,20686,4432799,v188827,-20686,692414,6899,875942,c5334163,173391,5283224,362004,5308741,605155v-258223,19245,-283616,19228,-557418,c4477521,585927,4330090,577841,4087731,605155v-242359,27314,-354255,-7140,-610506,c3220974,612295,2994010,583087,2707458,605155v-286552,22068,-525699,-33352,-769768,c1693621,638507,1510858,588927,1380273,605155v-130585,16228,-473628,3849,-663593,c526715,601306,173745,595109,,605155,-14308,344642,-11850,180964,,xe" filled="f" stroked="f">
                  <v:stroke joinstyle="miter"/>
                  <v:formulas/>
                  <v:path arrowok="t" o:extrusionok="f" o:connecttype="custom" textboxrect="0,0,5308741,605155"/>
                  <v:textbox inset="2.53958mm,3mm,2.53958mm,0">
                    <w:txbxContent>
                      <w:p w14:paraId="052B4E03" w14:textId="77777777" w:rsidR="003000C2" w:rsidRDefault="009B0635">
                        <w:pPr>
                          <w:spacing w:after="0" w:line="240" w:lineRule="auto"/>
                          <w:jc w:val="center"/>
                          <w:textDirection w:val="btLr"/>
                        </w:pPr>
                        <w:r>
                          <w:rPr>
                            <w:color w:val="FFFFFF"/>
                            <w:sz w:val="18"/>
                          </w:rPr>
                          <w:t xml:space="preserve">Doggy Day Academy, The </w:t>
                        </w:r>
                        <w:proofErr w:type="spellStart"/>
                        <w:r>
                          <w:rPr>
                            <w:color w:val="FFFFFF"/>
                            <w:sz w:val="18"/>
                          </w:rPr>
                          <w:t>Kabins</w:t>
                        </w:r>
                        <w:proofErr w:type="spellEnd"/>
                        <w:r>
                          <w:rPr>
                            <w:color w:val="FFFFFF"/>
                            <w:sz w:val="18"/>
                          </w:rPr>
                          <w:t xml:space="preserve">, Pontefract Road, Brampton </w:t>
                        </w:r>
                        <w:proofErr w:type="spellStart"/>
                        <w:r>
                          <w:rPr>
                            <w:color w:val="FFFFFF"/>
                            <w:sz w:val="18"/>
                          </w:rPr>
                          <w:t>Bierlow</w:t>
                        </w:r>
                        <w:proofErr w:type="spellEnd"/>
                        <w:r>
                          <w:rPr>
                            <w:color w:val="FFFFFF"/>
                            <w:sz w:val="18"/>
                          </w:rPr>
                          <w:t>, Rotherham S73 0XU.</w:t>
                        </w:r>
                      </w:p>
                      <w:p w14:paraId="695C7BBD" w14:textId="77777777" w:rsidR="003000C2" w:rsidRDefault="009B0635">
                        <w:pPr>
                          <w:spacing w:after="0" w:line="240" w:lineRule="auto"/>
                          <w:jc w:val="center"/>
                          <w:textDirection w:val="btLr"/>
                        </w:pPr>
                        <w:r>
                          <w:rPr>
                            <w:color w:val="FFFFFF"/>
                            <w:sz w:val="18"/>
                          </w:rPr>
                          <w:t>07885520818 | jane@doggydayacademy.co.uk | http://www.doggydayacademy.co.uk</w:t>
                        </w:r>
                      </w:p>
                      <w:p w14:paraId="1C03F9C6" w14:textId="77777777" w:rsidR="003000C2" w:rsidRDefault="009B0635">
                        <w:pPr>
                          <w:spacing w:after="0" w:line="240" w:lineRule="auto"/>
                          <w:jc w:val="center"/>
                          <w:textDirection w:val="btLr"/>
                        </w:pPr>
                        <w:r>
                          <w:rPr>
                            <w:rFonts w:ascii="Arial" w:eastAsia="Arial" w:hAnsi="Arial" w:cs="Arial"/>
                            <w:color w:val="FFFFFF"/>
                            <w:sz w:val="18"/>
                          </w:rPr>
                          <w:t>Doggy Day Academy Ltd (Registered number: 16688347)</w:t>
                        </w:r>
                      </w:p>
                      <w:p w14:paraId="5F91DAEC" w14:textId="77777777" w:rsidR="003000C2" w:rsidRDefault="003000C2">
                        <w:pPr>
                          <w:spacing w:line="275" w:lineRule="auto"/>
                          <w:jc w:val="center"/>
                          <w:textDirection w:val="btLr"/>
                        </w:pPr>
                      </w:p>
                    </w:txbxContent>
                  </v:textbox>
                </v:shape>
              </v:group>
            </v:group>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62C213" w14:textId="77777777" w:rsidR="003000C2" w:rsidRDefault="003000C2">
    <w:pPr>
      <w:pBdr>
        <w:top w:val="nil"/>
        <w:left w:val="nil"/>
        <w:bottom w:val="nil"/>
        <w:right w:val="nil"/>
        <w:between w:val="nil"/>
      </w:pBdr>
      <w:tabs>
        <w:tab w:val="center" w:pos="4680"/>
        <w:tab w:val="right" w:pos="9360"/>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8CF4E3D" w14:textId="77777777" w:rsidR="009B0635" w:rsidRDefault="009B0635">
      <w:pPr>
        <w:spacing w:after="0" w:line="240" w:lineRule="auto"/>
      </w:pPr>
      <w:r>
        <w:separator/>
      </w:r>
    </w:p>
  </w:footnote>
  <w:footnote w:type="continuationSeparator" w:id="0">
    <w:p w14:paraId="2FE46C7E" w14:textId="77777777" w:rsidR="009B0635" w:rsidRDefault="009B063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35DAE0" w14:textId="77777777" w:rsidR="003000C2" w:rsidRDefault="003000C2">
    <w:pPr>
      <w:pBdr>
        <w:top w:val="nil"/>
        <w:left w:val="nil"/>
        <w:bottom w:val="nil"/>
        <w:right w:val="nil"/>
        <w:between w:val="nil"/>
      </w:pBdr>
      <w:tabs>
        <w:tab w:val="center" w:pos="4680"/>
        <w:tab w:val="right" w:pos="9360"/>
      </w:tabs>
      <w:spacing w:after="0" w:line="2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809119" w14:textId="77777777" w:rsidR="003000C2" w:rsidRDefault="009B0635">
    <w:pPr>
      <w:pBdr>
        <w:top w:val="nil"/>
        <w:left w:val="nil"/>
        <w:bottom w:val="nil"/>
        <w:right w:val="nil"/>
        <w:between w:val="nil"/>
      </w:pBdr>
      <w:tabs>
        <w:tab w:val="center" w:pos="4680"/>
        <w:tab w:val="right" w:pos="9360"/>
      </w:tabs>
      <w:spacing w:after="0" w:line="240" w:lineRule="auto"/>
      <w:jc w:val="center"/>
      <w:rPr>
        <w:color w:val="000000"/>
      </w:rPr>
    </w:pPr>
    <w:r>
      <w:rPr>
        <w:b/>
        <w:noProof/>
        <w:color w:val="000000"/>
        <w:sz w:val="28"/>
        <w:szCs w:val="28"/>
      </w:rPr>
      <w:drawing>
        <wp:inline distT="0" distB="0" distL="0" distR="0" wp14:anchorId="1D5164CF" wp14:editId="56951E0F">
          <wp:extent cx="1312865" cy="1132975"/>
          <wp:effectExtent l="0" t="0" r="0" b="0"/>
          <wp:docPr id="1663761822" name="image1.jpg" descr="A group of dogs and a cat&#10;&#10;AI-generated content may be incorrect."/>
          <wp:cNvGraphicFramePr/>
          <a:graphic xmlns:a="http://schemas.openxmlformats.org/drawingml/2006/main">
            <a:graphicData uri="http://schemas.openxmlformats.org/drawingml/2006/picture">
              <pic:pic xmlns:pic="http://schemas.openxmlformats.org/drawingml/2006/picture">
                <pic:nvPicPr>
                  <pic:cNvPr id="0" name="image1.jpg" descr="A group of dogs and a cat&#10;&#10;AI-generated content may be incorrect."/>
                  <pic:cNvPicPr preferRelativeResize="0"/>
                </pic:nvPicPr>
                <pic:blipFill>
                  <a:blip r:embed="rId1"/>
                  <a:srcRect b="13702"/>
                  <a:stretch>
                    <a:fillRect/>
                  </a:stretch>
                </pic:blipFill>
                <pic:spPr>
                  <a:xfrm>
                    <a:off x="0" y="0"/>
                    <a:ext cx="1312865" cy="1132975"/>
                  </a:xfrm>
                  <a:prstGeom prst="rect">
                    <a:avLst/>
                  </a:prstGeom>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18EB9F" w14:textId="77777777" w:rsidR="003000C2" w:rsidRDefault="003000C2">
    <w:pPr>
      <w:pBdr>
        <w:top w:val="nil"/>
        <w:left w:val="nil"/>
        <w:bottom w:val="nil"/>
        <w:right w:val="nil"/>
        <w:between w:val="nil"/>
      </w:pBdr>
      <w:tabs>
        <w:tab w:val="center" w:pos="4680"/>
        <w:tab w:val="right" w:pos="9360"/>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538320E0"/>
    <w:multiLevelType w:val="multilevel"/>
    <w:tmpl w:val="EF7E4EC4"/>
    <w:lvl w:ilvl="0">
      <w:start w:val="1"/>
      <w:numFmt w:val="decimal"/>
      <w:pStyle w:val="ListBullet"/>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261650082">
    <w:abstractNumId w:val="0"/>
  </w:num>
  <w:num w:numId="2" w16cid:durableId="189373690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66794431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71026010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22448996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22776927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000C2"/>
    <w:rsid w:val="000A555E"/>
    <w:rsid w:val="003000C2"/>
    <w:rsid w:val="009B063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1481C0B6"/>
  <w15:docId w15:val="{9C1A7850-0A56-4D48-881E-3141DED443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mbria" w:eastAsia="Cambria" w:hAnsi="Cambria" w:cs="Cambria"/>
        <w:sz w:val="22"/>
        <w:szCs w:val="22"/>
        <w:lang w:val="en-GB" w:eastAsia="en-GB"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480" w:after="0"/>
      <w:outlineLvl w:val="0"/>
    </w:pPr>
    <w:rPr>
      <w:rFonts w:ascii="Calibri" w:eastAsia="Calibri" w:hAnsi="Calibri" w:cs="Calibri"/>
      <w:b/>
      <w:color w:val="366091"/>
      <w:sz w:val="28"/>
      <w:szCs w:val="28"/>
    </w:rPr>
  </w:style>
  <w:style w:type="paragraph" w:styleId="Heading2">
    <w:name w:val="heading 2"/>
    <w:basedOn w:val="Normal"/>
    <w:next w:val="Normal"/>
    <w:link w:val="Heading2Char"/>
    <w:uiPriority w:val="9"/>
    <w:semiHidden/>
    <w:unhideWhenUsed/>
    <w:qFormat/>
    <w:pPr>
      <w:keepNext/>
      <w:keepLines/>
      <w:spacing w:before="200" w:after="0"/>
      <w:outlineLvl w:val="1"/>
    </w:pPr>
    <w:rPr>
      <w:rFonts w:ascii="Calibri" w:eastAsia="Calibri" w:hAnsi="Calibri" w:cs="Calibri"/>
      <w:b/>
      <w:color w:val="4F81BD"/>
      <w:sz w:val="26"/>
      <w:szCs w:val="26"/>
    </w:rPr>
  </w:style>
  <w:style w:type="paragraph" w:styleId="Heading3">
    <w:name w:val="heading 3"/>
    <w:basedOn w:val="Normal"/>
    <w:next w:val="Normal"/>
    <w:link w:val="Heading3Char"/>
    <w:uiPriority w:val="9"/>
    <w:semiHidden/>
    <w:unhideWhenUsed/>
    <w:qFormat/>
    <w:pPr>
      <w:keepNext/>
      <w:keepLines/>
      <w:spacing w:before="200" w:after="0"/>
      <w:outlineLvl w:val="2"/>
    </w:pPr>
    <w:rPr>
      <w:rFonts w:ascii="Calibri" w:eastAsia="Calibri" w:hAnsi="Calibri" w:cs="Calibri"/>
      <w:b/>
      <w:color w:val="4F81BD"/>
    </w:rPr>
  </w:style>
  <w:style w:type="paragraph" w:styleId="Heading4">
    <w:name w:val="heading 4"/>
    <w:basedOn w:val="Normal"/>
    <w:next w:val="Normal"/>
    <w:link w:val="Heading4Char"/>
    <w:uiPriority w:val="9"/>
    <w:semiHidden/>
    <w:unhideWhenUsed/>
    <w:qFormat/>
    <w:pPr>
      <w:keepNext/>
      <w:keepLines/>
      <w:spacing w:before="200" w:after="0"/>
      <w:outlineLvl w:val="3"/>
    </w:pPr>
    <w:rPr>
      <w:rFonts w:ascii="Calibri" w:eastAsia="Calibri" w:hAnsi="Calibri" w:cs="Calibri"/>
      <w:b/>
      <w:i/>
      <w:color w:val="4F81BD"/>
    </w:rPr>
  </w:style>
  <w:style w:type="paragraph" w:styleId="Heading5">
    <w:name w:val="heading 5"/>
    <w:basedOn w:val="Normal"/>
    <w:next w:val="Normal"/>
    <w:link w:val="Heading5Char"/>
    <w:uiPriority w:val="9"/>
    <w:semiHidden/>
    <w:unhideWhenUsed/>
    <w:qFormat/>
    <w:pPr>
      <w:keepNext/>
      <w:keepLines/>
      <w:spacing w:before="200" w:after="0"/>
      <w:outlineLvl w:val="4"/>
    </w:pPr>
    <w:rPr>
      <w:rFonts w:ascii="Calibri" w:eastAsia="Calibri" w:hAnsi="Calibri" w:cs="Calibri"/>
      <w:color w:val="243F61"/>
    </w:rPr>
  </w:style>
  <w:style w:type="paragraph" w:styleId="Heading6">
    <w:name w:val="heading 6"/>
    <w:basedOn w:val="Normal"/>
    <w:next w:val="Normal"/>
    <w:link w:val="Heading6Char"/>
    <w:uiPriority w:val="9"/>
    <w:semiHidden/>
    <w:unhideWhenUsed/>
    <w:qFormat/>
    <w:pPr>
      <w:keepNext/>
      <w:keepLines/>
      <w:spacing w:before="200" w:after="0"/>
      <w:outlineLvl w:val="5"/>
    </w:pPr>
    <w:rPr>
      <w:rFonts w:ascii="Calibri" w:eastAsia="Calibri" w:hAnsi="Calibri" w:cs="Calibri"/>
      <w:i/>
      <w:color w:val="243F61"/>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pBdr>
        <w:bottom w:val="single" w:sz="8" w:space="4" w:color="4F81BD"/>
      </w:pBdr>
      <w:spacing w:after="300" w:line="240" w:lineRule="auto"/>
    </w:pPr>
    <w:rPr>
      <w:rFonts w:ascii="Calibri" w:eastAsia="Calibri" w:hAnsi="Calibri" w:cs="Calibri"/>
      <w:color w:val="17365D"/>
      <w:sz w:val="52"/>
      <w:szCs w:val="52"/>
    </w:rPr>
  </w:style>
  <w:style w:type="paragraph" w:styleId="Header">
    <w:name w:val="header"/>
    <w:basedOn w:val="Normal"/>
    <w:link w:val="HeaderChar"/>
    <w:uiPriority w:val="99"/>
    <w:unhideWhenUsed/>
    <w:rsid w:val="00E618BF"/>
    <w:pPr>
      <w:tabs>
        <w:tab w:val="center" w:pos="4680"/>
        <w:tab w:val="right" w:pos="9360"/>
      </w:tabs>
      <w:spacing w:after="0" w:line="240" w:lineRule="auto"/>
    </w:pPr>
  </w:style>
  <w:style w:type="character" w:customStyle="1" w:styleId="HeaderChar">
    <w:name w:val="Header Char"/>
    <w:basedOn w:val="DefaultParagraphFont"/>
    <w:link w:val="Header"/>
    <w:uiPriority w:val="99"/>
    <w:rsid w:val="00E618BF"/>
  </w:style>
  <w:style w:type="paragraph" w:styleId="Footer">
    <w:name w:val="footer"/>
    <w:basedOn w:val="Normal"/>
    <w:link w:val="FooterChar"/>
    <w:uiPriority w:val="99"/>
    <w:unhideWhenUsed/>
    <w:rsid w:val="00E618BF"/>
    <w:pPr>
      <w:tabs>
        <w:tab w:val="center" w:pos="4680"/>
        <w:tab w:val="right" w:pos="9360"/>
      </w:tabs>
      <w:spacing w:after="0" w:line="240" w:lineRule="auto"/>
    </w:pPr>
  </w:style>
  <w:style w:type="character" w:customStyle="1" w:styleId="FooterChar">
    <w:name w:val="Footer Char"/>
    <w:basedOn w:val="DefaultParagraphFont"/>
    <w:link w:val="Footer"/>
    <w:uiPriority w:val="99"/>
    <w:rsid w:val="00E618BF"/>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tabs>
        <w:tab w:val="num" w:pos="720"/>
      </w:tabs>
      <w:ind w:left="720" w:hanging="720"/>
      <w:contextualSpacing/>
    </w:pPr>
  </w:style>
  <w:style w:type="paragraph" w:styleId="ListBullet3">
    <w:name w:val="List Bullet 3"/>
    <w:basedOn w:val="Normal"/>
    <w:uiPriority w:val="99"/>
    <w:unhideWhenUsed/>
    <w:rsid w:val="00326F90"/>
    <w:pPr>
      <w:tabs>
        <w:tab w:val="num" w:pos="720"/>
      </w:tabs>
      <w:ind w:left="720" w:hanging="720"/>
      <w:contextualSpacing/>
    </w:pPr>
  </w:style>
  <w:style w:type="paragraph" w:styleId="ListNumber">
    <w:name w:val="List Number"/>
    <w:basedOn w:val="Normal"/>
    <w:uiPriority w:val="99"/>
    <w:unhideWhenUsed/>
    <w:rsid w:val="00326F90"/>
    <w:pPr>
      <w:tabs>
        <w:tab w:val="num" w:pos="720"/>
      </w:tabs>
      <w:ind w:left="720" w:hanging="720"/>
      <w:contextualSpacing/>
    </w:pPr>
  </w:style>
  <w:style w:type="paragraph" w:styleId="ListNumber2">
    <w:name w:val="List Number 2"/>
    <w:basedOn w:val="Normal"/>
    <w:uiPriority w:val="99"/>
    <w:unhideWhenUsed/>
    <w:rsid w:val="0029639D"/>
    <w:pPr>
      <w:tabs>
        <w:tab w:val="num" w:pos="720"/>
      </w:tabs>
      <w:ind w:left="720" w:hanging="720"/>
      <w:contextualSpacing/>
    </w:pPr>
  </w:style>
  <w:style w:type="paragraph" w:styleId="ListNumber3">
    <w:name w:val="List Number 3"/>
    <w:basedOn w:val="Normal"/>
    <w:uiPriority w:val="99"/>
    <w:unhideWhenUsed/>
    <w:rsid w:val="0029639D"/>
    <w:pPr>
      <w:tabs>
        <w:tab w:val="num" w:pos="720"/>
      </w:tabs>
      <w:ind w:left="720" w:hanging="720"/>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aliases w:val="Table Design"/>
    <w:basedOn w:val="TableNormal"/>
    <w:uiPriority w:val="59"/>
    <w:rsid w:val="00FC69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paragraph" w:styleId="NormalWeb">
    <w:name w:val="Normal (Web)"/>
    <w:basedOn w:val="Normal"/>
    <w:uiPriority w:val="99"/>
    <w:semiHidden/>
    <w:unhideWhenUsed/>
    <w:rsid w:val="00192237"/>
    <w:pPr>
      <w:spacing w:before="100" w:beforeAutospacing="1" w:after="100" w:afterAutospacing="1" w:line="240" w:lineRule="auto"/>
    </w:pPr>
    <w:rPr>
      <w:rFonts w:ascii="Times New Roman" w:eastAsia="Times New Roman" w:hAnsi="Times New Roman" w:cs="Times New Roman"/>
      <w:sz w:val="24"/>
      <w:szCs w:val="24"/>
    </w:rPr>
  </w:style>
  <w:style w:type="paragraph" w:styleId="Subtitle">
    <w:name w:val="Subtitle"/>
    <w:basedOn w:val="Normal"/>
    <w:next w:val="Normal"/>
    <w:link w:val="SubtitleChar"/>
    <w:uiPriority w:val="11"/>
    <w:qFormat/>
    <w:rPr>
      <w:rFonts w:ascii="Calibri" w:eastAsia="Calibri" w:hAnsi="Calibri" w:cs="Calibri"/>
      <w:i/>
      <w:color w:val="4F81BD"/>
      <w:sz w:val="24"/>
      <w:szCs w:val="24"/>
    </w:rPr>
  </w:style>
  <w:style w:type="table" w:customStyle="1" w:styleId="a">
    <w:basedOn w:val="TableNormal"/>
    <w:pPr>
      <w:spacing w:after="0" w:line="240" w:lineRule="auto"/>
    </w:pPr>
    <w:tblPr>
      <w:tblStyleRowBandSize w:val="1"/>
      <w:tblStyleColBandSize w:val="1"/>
    </w:tblPr>
  </w:style>
  <w:style w:type="table" w:customStyle="1" w:styleId="a0">
    <w:basedOn w:val="TableNormal"/>
    <w:pPr>
      <w:spacing w:after="0" w:line="240" w:lineRule="auto"/>
    </w:pPr>
    <w:tblPr>
      <w:tblStyleRowBandSize w:val="1"/>
      <w:tblStyleColBandSize w:val="1"/>
    </w:tblPr>
  </w:style>
  <w:style w:type="table" w:customStyle="1" w:styleId="a1">
    <w:basedOn w:val="TableNormal"/>
    <w:pPr>
      <w:spacing w:after="0" w:line="240" w:lineRule="auto"/>
    </w:pPr>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wqJr0gVTT2u3dsvfwyf1+rMDlPg==">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</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3</Pages>
  <Words>410</Words>
  <Characters>2341</Characters>
  <Application>Microsoft Office Word</Application>
  <DocSecurity>0</DocSecurity>
  <Lines>19</Lines>
  <Paragraphs>5</Paragraphs>
  <ScaleCrop>false</ScaleCrop>
  <Company/>
  <LinksUpToDate>false</LinksUpToDate>
  <CharactersWithSpaces>2746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python-docx</dc:creator>
  <cp:lastModifiedBy>Amanda Jane Burton</cp:lastModifiedBy>
  <cp:revision>2</cp:revision>
  <dcterms:created xsi:type="dcterms:W3CDTF">2025-09-10T04:32:00Z</dcterms:created>
  <dcterms:modified xsi:type="dcterms:W3CDTF">2025-09-10T04:32:00Z</dcterms:modified>
</cp:coreProperties>
</file>